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CDE" w:rsidRPr="009576AE" w:rsidRDefault="007B3BC6">
      <w:pPr>
        <w:pStyle w:val="ac"/>
        <w:rPr>
          <w:rFonts w:eastAsiaTheme="minorEastAsia"/>
          <w:sz w:val="24"/>
          <w:lang w:val="en-GB" w:eastAsia="zh-CN"/>
        </w:rPr>
      </w:pPr>
      <w:r w:rsidRPr="009576AE">
        <w:rPr>
          <w:sz w:val="24"/>
          <w:lang w:val="en-GB"/>
        </w:rPr>
        <w:t>3GPP TSG-RAN WG</w:t>
      </w:r>
      <w:r w:rsidRPr="009576AE">
        <w:rPr>
          <w:rFonts w:eastAsiaTheme="minorEastAsia" w:hint="eastAsia"/>
          <w:sz w:val="24"/>
          <w:lang w:val="en-GB" w:eastAsia="zh-CN"/>
        </w:rPr>
        <w:t>3</w:t>
      </w:r>
      <w:r w:rsidRPr="009576AE">
        <w:rPr>
          <w:rFonts w:eastAsia="宋体"/>
          <w:sz w:val="24"/>
          <w:lang w:val="en-GB" w:eastAsia="zh-CN"/>
        </w:rPr>
        <w:t xml:space="preserve"> Meeting #1</w:t>
      </w:r>
      <w:r w:rsidRPr="009576AE">
        <w:rPr>
          <w:rFonts w:eastAsia="宋体" w:hint="eastAsia"/>
          <w:sz w:val="24"/>
          <w:lang w:val="en-GB" w:eastAsia="zh-CN"/>
        </w:rPr>
        <w:t>2</w:t>
      </w:r>
      <w:r w:rsidR="0092104A">
        <w:rPr>
          <w:rFonts w:eastAsia="宋体" w:hint="eastAsia"/>
          <w:sz w:val="24"/>
          <w:lang w:val="en-GB" w:eastAsia="zh-CN"/>
        </w:rPr>
        <w:t>6</w:t>
      </w:r>
      <w:r w:rsidRPr="009576AE">
        <w:rPr>
          <w:rFonts w:eastAsia="宋体" w:hint="eastAsia"/>
          <w:sz w:val="24"/>
          <w:lang w:val="en-GB" w:eastAsia="zh-CN"/>
        </w:rPr>
        <w:t xml:space="preserve">   </w:t>
      </w:r>
      <w:r w:rsidRPr="009576AE">
        <w:rPr>
          <w:sz w:val="24"/>
          <w:lang w:val="en-GB"/>
        </w:rPr>
        <w:t xml:space="preserve">    </w:t>
      </w:r>
      <w:r w:rsidRPr="009576AE">
        <w:rPr>
          <w:rFonts w:eastAsia="宋体"/>
          <w:sz w:val="24"/>
          <w:lang w:val="en-GB" w:eastAsia="zh-CN"/>
        </w:rPr>
        <w:t xml:space="preserve">        </w:t>
      </w:r>
      <w:r w:rsidRPr="009576AE">
        <w:rPr>
          <w:rFonts w:eastAsia="宋体" w:hint="eastAsia"/>
          <w:sz w:val="24"/>
          <w:lang w:eastAsia="zh-CN"/>
        </w:rPr>
        <w:t xml:space="preserve">          </w:t>
      </w:r>
      <w:r w:rsidRPr="009576AE">
        <w:rPr>
          <w:rFonts w:eastAsia="宋体" w:hint="eastAsia"/>
          <w:sz w:val="24"/>
          <w:lang w:val="en-GB" w:eastAsia="zh-CN"/>
        </w:rPr>
        <w:t xml:space="preserve">    </w:t>
      </w:r>
      <w:r w:rsidR="00A52617">
        <w:rPr>
          <w:rFonts w:eastAsia="宋体" w:hint="eastAsia"/>
          <w:sz w:val="24"/>
          <w:lang w:val="en-GB" w:eastAsia="zh-CN"/>
        </w:rPr>
        <w:t xml:space="preserve">  </w:t>
      </w:r>
      <w:r w:rsidRPr="009576AE">
        <w:rPr>
          <w:rFonts w:eastAsia="宋体" w:hint="eastAsia"/>
          <w:sz w:val="24"/>
          <w:lang w:val="en-GB" w:eastAsia="zh-CN"/>
        </w:rPr>
        <w:t>R3-</w:t>
      </w:r>
      <w:r w:rsidR="00F97095">
        <w:rPr>
          <w:rFonts w:eastAsia="宋体" w:hint="eastAsia"/>
          <w:sz w:val="24"/>
          <w:lang w:val="en-GB" w:eastAsia="zh-CN"/>
        </w:rPr>
        <w:t>247293</w:t>
      </w:r>
    </w:p>
    <w:p w:rsidR="00786CDE" w:rsidRPr="009576AE" w:rsidRDefault="0092104A">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eastAsia="zh-CN"/>
        </w:rPr>
      </w:pPr>
      <w:r>
        <w:rPr>
          <w:rFonts w:ascii="Arial" w:eastAsiaTheme="minorEastAsia" w:hAnsi="Arial" w:cs="Arial" w:hint="eastAsia"/>
          <w:b/>
          <w:sz w:val="24"/>
          <w:lang w:eastAsia="zh-CN"/>
        </w:rPr>
        <w:t>Orlando</w:t>
      </w:r>
      <w:r w:rsidR="00F82FFC">
        <w:rPr>
          <w:rFonts w:ascii="Arial" w:eastAsiaTheme="minorEastAsia" w:hAnsi="Arial" w:cs="Arial" w:hint="eastAsia"/>
          <w:b/>
          <w:sz w:val="24"/>
          <w:lang w:eastAsia="zh-CN"/>
        </w:rPr>
        <w:t xml:space="preserve">, </w:t>
      </w:r>
      <w:r>
        <w:rPr>
          <w:rFonts w:ascii="Arial" w:eastAsiaTheme="minorEastAsia" w:hAnsi="Arial" w:cs="Arial" w:hint="eastAsia"/>
          <w:b/>
          <w:sz w:val="24"/>
          <w:lang w:eastAsia="zh-CN"/>
        </w:rPr>
        <w:t>US</w:t>
      </w:r>
      <w:r w:rsidR="007B3BC6" w:rsidRPr="009576AE">
        <w:rPr>
          <w:rFonts w:ascii="Arial" w:eastAsia="MS Mincho" w:hAnsi="Arial" w:cs="Arial"/>
          <w:b/>
          <w:sz w:val="24"/>
          <w:lang w:eastAsia="zh-CN"/>
        </w:rPr>
        <w:t xml:space="preserve">, </w:t>
      </w:r>
      <w:r w:rsidR="00F82FFC">
        <w:rPr>
          <w:rFonts w:ascii="Arial" w:eastAsiaTheme="minorEastAsia" w:hAnsi="Arial" w:cs="Arial" w:hint="eastAsia"/>
          <w:b/>
          <w:sz w:val="24"/>
          <w:lang w:eastAsia="zh-CN"/>
        </w:rPr>
        <w:t>1</w:t>
      </w:r>
      <w:r>
        <w:rPr>
          <w:rFonts w:ascii="Arial" w:eastAsiaTheme="minorEastAsia" w:hAnsi="Arial" w:cs="Arial" w:hint="eastAsia"/>
          <w:b/>
          <w:sz w:val="24"/>
          <w:lang w:eastAsia="zh-CN"/>
        </w:rPr>
        <w:t>8</w:t>
      </w:r>
      <w:r w:rsidR="00F82FFC" w:rsidRPr="00F82FFC">
        <w:rPr>
          <w:rFonts w:ascii="Arial" w:eastAsiaTheme="minorEastAsia" w:hAnsi="Arial" w:cs="Arial" w:hint="eastAsia"/>
          <w:b/>
          <w:sz w:val="24"/>
          <w:vertAlign w:val="superscript"/>
          <w:lang w:eastAsia="zh-CN"/>
        </w:rPr>
        <w:t>th</w:t>
      </w:r>
      <w:r w:rsidR="00F82FFC">
        <w:rPr>
          <w:rFonts w:ascii="Arial" w:eastAsiaTheme="minorEastAsia" w:hAnsi="Arial" w:cs="Arial" w:hint="eastAsia"/>
          <w:b/>
          <w:sz w:val="24"/>
          <w:lang w:eastAsia="zh-CN"/>
        </w:rPr>
        <w:t xml:space="preserve"> </w:t>
      </w:r>
      <w:r w:rsidR="007B3BC6" w:rsidRPr="009576AE">
        <w:rPr>
          <w:rFonts w:ascii="Arial" w:eastAsia="MS Mincho" w:hAnsi="Arial" w:cs="Arial"/>
          <w:b/>
          <w:sz w:val="24"/>
          <w:lang w:eastAsia="zh-CN"/>
        </w:rPr>
        <w:t xml:space="preserve">– </w:t>
      </w:r>
      <w:r>
        <w:rPr>
          <w:rFonts w:ascii="Arial" w:eastAsiaTheme="minorEastAsia" w:hAnsi="Arial" w:cs="Arial" w:hint="eastAsia"/>
          <w:b/>
          <w:sz w:val="24"/>
          <w:lang w:eastAsia="zh-CN"/>
        </w:rPr>
        <w:t>22</w:t>
      </w:r>
      <w:r w:rsidRPr="0092104A">
        <w:rPr>
          <w:rFonts w:ascii="Arial" w:eastAsiaTheme="minorEastAsia" w:hAnsi="Arial" w:cs="Arial" w:hint="eastAsia"/>
          <w:b/>
          <w:sz w:val="24"/>
          <w:vertAlign w:val="superscript"/>
          <w:lang w:eastAsia="zh-CN"/>
        </w:rPr>
        <w:t>nd</w:t>
      </w:r>
      <w:r w:rsidR="007B3BC6" w:rsidRPr="009576AE">
        <w:rPr>
          <w:rFonts w:ascii="Arial" w:eastAsia="MS Mincho" w:hAnsi="Arial" w:cs="Arial"/>
          <w:b/>
          <w:sz w:val="24"/>
          <w:lang w:eastAsia="zh-CN"/>
        </w:rPr>
        <w:t>,</w:t>
      </w:r>
      <w:r w:rsidR="00CD4D9B" w:rsidRPr="00CD4D9B">
        <w:rPr>
          <w:rFonts w:ascii="Arial" w:eastAsiaTheme="minorEastAsia" w:hAnsi="Arial" w:cs="Arial" w:hint="eastAsia"/>
          <w:b/>
          <w:sz w:val="24"/>
          <w:lang w:eastAsia="zh-CN"/>
        </w:rPr>
        <w:t xml:space="preserve"> </w:t>
      </w:r>
      <w:r>
        <w:rPr>
          <w:rFonts w:ascii="Arial" w:eastAsiaTheme="minorEastAsia" w:hAnsi="Arial" w:cs="Arial" w:hint="eastAsia"/>
          <w:b/>
          <w:sz w:val="24"/>
          <w:lang w:eastAsia="zh-CN"/>
        </w:rPr>
        <w:t>Nov</w:t>
      </w:r>
      <w:r w:rsidR="00CD4D9B">
        <w:rPr>
          <w:rFonts w:ascii="Arial" w:eastAsiaTheme="minorEastAsia" w:hAnsi="Arial" w:cs="Arial" w:hint="eastAsia"/>
          <w:b/>
          <w:sz w:val="24"/>
          <w:lang w:eastAsia="zh-CN"/>
        </w:rPr>
        <w:t>,</w:t>
      </w:r>
      <w:r w:rsidR="007B3BC6" w:rsidRPr="009576AE">
        <w:rPr>
          <w:rFonts w:ascii="Arial" w:eastAsia="MS Mincho" w:hAnsi="Arial" w:cs="Arial"/>
          <w:b/>
          <w:sz w:val="24"/>
          <w:lang w:eastAsia="zh-CN"/>
        </w:rPr>
        <w:t xml:space="preserve"> 2024</w:t>
      </w:r>
    </w:p>
    <w:p w:rsidR="00786CDE" w:rsidRDefault="007B3BC6">
      <w:pPr>
        <w:pStyle w:val="ac"/>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786CDE" w:rsidRDefault="007B3BC6">
      <w:pPr>
        <w:pStyle w:val="ac"/>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786CDE" w:rsidRDefault="007B3BC6">
      <w:pPr>
        <w:pStyle w:val="ac"/>
        <w:tabs>
          <w:tab w:val="clear" w:pos="4536"/>
          <w:tab w:val="left" w:pos="1800"/>
        </w:tabs>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083D70">
        <w:rPr>
          <w:rFonts w:eastAsiaTheme="minorEastAsia" w:cs="Arial" w:hint="eastAsia"/>
          <w:sz w:val="22"/>
          <w:szCs w:val="22"/>
          <w:lang w:eastAsia="zh-CN"/>
        </w:rPr>
        <w:t xml:space="preserve">Discussion on </w:t>
      </w:r>
      <w:r w:rsidR="00480720" w:rsidRPr="000A1613">
        <w:rPr>
          <w:bCs/>
        </w:rPr>
        <w:t>Direct AI/ML positioning</w:t>
      </w:r>
    </w:p>
    <w:p w:rsidR="00786CDE" w:rsidRDefault="007B3BC6">
      <w:pPr>
        <w:pStyle w:val="ac"/>
        <w:tabs>
          <w:tab w:val="left" w:pos="1800"/>
        </w:tabs>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F82FFC">
        <w:rPr>
          <w:rFonts w:eastAsiaTheme="minorEastAsia" w:cs="Arial" w:hint="eastAsia"/>
          <w:sz w:val="22"/>
          <w:szCs w:val="22"/>
          <w:lang w:eastAsia="zh-CN"/>
        </w:rPr>
        <w:t>20</w:t>
      </w:r>
      <w:r>
        <w:rPr>
          <w:rFonts w:eastAsiaTheme="minorEastAsia" w:cs="Arial" w:hint="eastAsia"/>
          <w:sz w:val="22"/>
          <w:szCs w:val="22"/>
          <w:lang w:eastAsia="zh-CN"/>
        </w:rPr>
        <w:t>.2</w:t>
      </w:r>
    </w:p>
    <w:p w:rsidR="00786CDE" w:rsidRDefault="007B3BC6">
      <w:pPr>
        <w:pStyle w:val="ac"/>
        <w:tabs>
          <w:tab w:val="left" w:pos="1800"/>
        </w:tabs>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786CDE" w:rsidRDefault="00786CDE">
      <w:pPr>
        <w:pBdr>
          <w:bottom w:val="single" w:sz="4" w:space="1" w:color="auto"/>
        </w:pBdr>
        <w:tabs>
          <w:tab w:val="left" w:pos="2552"/>
        </w:tabs>
        <w:jc w:val="both"/>
      </w:pPr>
    </w:p>
    <w:p w:rsidR="00786CDE" w:rsidRDefault="007B3BC6">
      <w:pPr>
        <w:pStyle w:val="1"/>
        <w:tabs>
          <w:tab w:val="clear" w:pos="567"/>
          <w:tab w:val="left" w:pos="432"/>
        </w:tabs>
        <w:ind w:left="432" w:hanging="432"/>
        <w:jc w:val="both"/>
        <w:rPr>
          <w:szCs w:val="28"/>
        </w:rPr>
      </w:pPr>
      <w:r>
        <w:rPr>
          <w:szCs w:val="28"/>
        </w:rPr>
        <w:t>Introduction</w:t>
      </w:r>
    </w:p>
    <w:p w:rsidR="00786CDE" w:rsidRDefault="0062155B" w:rsidP="00A750DE">
      <w:pPr>
        <w:spacing w:afterLines="50" w:after="120"/>
      </w:pPr>
      <w:r>
        <w:rPr>
          <w:rFonts w:eastAsiaTheme="minorEastAsia" w:hint="eastAsia"/>
          <w:lang w:eastAsia="zh-CN"/>
        </w:rPr>
        <w:t xml:space="preserve">In the last RAN3 meeting, we initially discussed the potential RAN3 impact to support Direct AI/ML Positioning, i.e. the Case 3b, </w:t>
      </w:r>
      <w:r w:rsidRPr="0062155B">
        <w:rPr>
          <w:rFonts w:eastAsiaTheme="minorEastAsia"/>
          <w:lang w:eastAsia="zh-CN"/>
        </w:rPr>
        <w:t>NG-RAN node assisted positioning with LMF-side model, direct AI/ML positioning</w:t>
      </w:r>
      <w:r>
        <w:rPr>
          <w:rFonts w:eastAsiaTheme="minorEastAsia" w:hint="eastAsia"/>
          <w:lang w:eastAsia="zh-CN"/>
        </w:rPr>
        <w:t>.</w:t>
      </w:r>
      <w:r w:rsidR="008C1E8E">
        <w:rPr>
          <w:rFonts w:eastAsiaTheme="minorEastAsia" w:hint="eastAsia"/>
          <w:lang w:eastAsia="zh-CN"/>
        </w:rPr>
        <w:t xml:space="preserve"> </w:t>
      </w:r>
      <w:r>
        <w:rPr>
          <w:rFonts w:eastAsiaTheme="minorEastAsia" w:hint="eastAsia"/>
          <w:lang w:eastAsia="zh-CN"/>
        </w:rPr>
        <w:t>According to the discussion [1], some agreements and open issues as below:</w:t>
      </w:r>
    </w:p>
    <w:tbl>
      <w:tblPr>
        <w:tblStyle w:val="af0"/>
        <w:tblW w:w="0" w:type="auto"/>
        <w:tblInd w:w="108" w:type="dxa"/>
        <w:tblLook w:val="04A0" w:firstRow="1" w:lastRow="0" w:firstColumn="1" w:lastColumn="0" w:noHBand="0" w:noVBand="1"/>
      </w:tblPr>
      <w:tblGrid>
        <w:gridCol w:w="9178"/>
      </w:tblGrid>
      <w:tr w:rsidR="00786CDE" w:rsidRPr="00EB294C" w:rsidTr="0062155B">
        <w:trPr>
          <w:trHeight w:val="2253"/>
        </w:trPr>
        <w:tc>
          <w:tcPr>
            <w:tcW w:w="9178" w:type="dxa"/>
          </w:tcPr>
          <w:p w:rsidR="0062155B" w:rsidRPr="003E111F" w:rsidRDefault="0062155B" w:rsidP="0062155B">
            <w:pPr>
              <w:widowControl w:val="0"/>
              <w:spacing w:afterLines="50" w:after="120"/>
              <w:ind w:left="144" w:hanging="144"/>
              <w:rPr>
                <w:rFonts w:ascii="Calibri" w:hAnsi="Calibri" w:cs="Calibri"/>
                <w:b/>
              </w:rPr>
            </w:pPr>
            <w:r w:rsidRPr="003E111F">
              <w:rPr>
                <w:rFonts w:ascii="Calibri" w:hAnsi="Calibri" w:cs="Calibri" w:hint="eastAsia"/>
                <w:b/>
              </w:rPr>
              <w:t>C</w:t>
            </w:r>
            <w:r w:rsidRPr="003E111F">
              <w:rPr>
                <w:rFonts w:ascii="Calibri" w:hAnsi="Calibri" w:cs="Calibri"/>
                <w:b/>
              </w:rPr>
              <w:t>ase 3b:</w:t>
            </w:r>
          </w:p>
          <w:p w:rsidR="0062155B" w:rsidRPr="00EB294C" w:rsidRDefault="0062155B" w:rsidP="007B71E6">
            <w:pPr>
              <w:spacing w:afterLines="50" w:after="120"/>
              <w:ind w:leftChars="200" w:left="400"/>
              <w:jc w:val="both"/>
              <w:rPr>
                <w:rFonts w:ascii="Calibri" w:hAnsi="Calibri" w:cs="Calibri"/>
                <w:b/>
                <w:color w:val="008000"/>
              </w:rPr>
            </w:pPr>
            <w:r w:rsidRPr="00EB294C">
              <w:rPr>
                <w:rFonts w:ascii="Calibri" w:hAnsi="Calibri" w:cs="Calibri"/>
                <w:b/>
                <w:color w:val="008000"/>
              </w:rPr>
              <w:t>Re-using the Measurement procedure defined in NRPPa to support requesting and reporting the related measurements to LMF for Case 3b. The details of the related measurements are still pending and subject to further discussion in RAN1.</w:t>
            </w:r>
          </w:p>
          <w:p w:rsidR="0062155B" w:rsidRPr="003E111F" w:rsidRDefault="0062155B" w:rsidP="0062155B">
            <w:pPr>
              <w:spacing w:afterLines="50" w:after="120"/>
              <w:rPr>
                <w:rFonts w:ascii="Calibri" w:hAnsi="Calibri" w:cs="Calibri"/>
                <w:b/>
              </w:rPr>
            </w:pPr>
            <w:r w:rsidRPr="003E111F">
              <w:rPr>
                <w:rFonts w:ascii="Calibri" w:hAnsi="Calibri" w:cs="Calibri"/>
                <w:b/>
              </w:rPr>
              <w:t>For case 3b:</w:t>
            </w:r>
          </w:p>
          <w:p w:rsidR="0062155B" w:rsidRPr="00EB294C" w:rsidRDefault="0062155B" w:rsidP="0062155B">
            <w:pPr>
              <w:spacing w:afterLines="50" w:after="120"/>
              <w:ind w:leftChars="200" w:left="400"/>
              <w:rPr>
                <w:rFonts w:ascii="Calibri" w:hAnsi="Calibri" w:cs="Calibri"/>
                <w:b/>
                <w:bCs/>
                <w:color w:val="FF0000"/>
                <w:szCs w:val="21"/>
              </w:rPr>
            </w:pPr>
            <w:r w:rsidRPr="00EB294C">
              <w:rPr>
                <w:rFonts w:ascii="Calibri" w:hAnsi="Calibri" w:cs="Calibri"/>
                <w:b/>
                <w:color w:val="008000"/>
              </w:rPr>
              <w:t xml:space="preserve">NG-RAN gets measurements (i.e., part A information as called by RAN1) from TRP and provides them to LMF. </w:t>
            </w:r>
          </w:p>
          <w:p w:rsidR="0062155B" w:rsidRPr="00EB294C" w:rsidRDefault="0062155B" w:rsidP="0062155B">
            <w:pPr>
              <w:spacing w:afterLines="50" w:after="120"/>
              <w:ind w:leftChars="200" w:left="400"/>
              <w:rPr>
                <w:rFonts w:eastAsiaTheme="minorEastAsia"/>
                <w:b/>
                <w:bCs/>
                <w:lang w:val="en-GB" w:eastAsia="zh-CN"/>
              </w:rPr>
            </w:pPr>
            <w:r w:rsidRPr="00EB294C">
              <w:rPr>
                <w:rFonts w:ascii="Calibri" w:hAnsi="Calibri" w:cs="Calibri"/>
                <w:b/>
                <w:color w:val="0000FF"/>
              </w:rPr>
              <w:t>The details of the measurements are still pending and subject to further discussion in RAN1.</w:t>
            </w:r>
          </w:p>
        </w:tc>
      </w:tr>
    </w:tbl>
    <w:p w:rsidR="00786CDE" w:rsidRDefault="007B3BC6" w:rsidP="00A750DE">
      <w:pPr>
        <w:spacing w:beforeLines="50" w:before="120" w:afterLines="50" w:after="120"/>
      </w:pPr>
      <w:r>
        <w:t xml:space="preserve">In this contribution, we </w:t>
      </w:r>
      <w:r w:rsidR="000A1613">
        <w:rPr>
          <w:rFonts w:hint="eastAsia"/>
        </w:rPr>
        <w:t xml:space="preserve">will </w:t>
      </w:r>
      <w:r w:rsidR="0062155B">
        <w:rPr>
          <w:rFonts w:eastAsiaTheme="minorEastAsia" w:hint="eastAsia"/>
          <w:lang w:eastAsia="zh-CN"/>
        </w:rPr>
        <w:t xml:space="preserve">further </w:t>
      </w:r>
      <w:r w:rsidR="000A1613">
        <w:rPr>
          <w:rFonts w:hint="eastAsia"/>
        </w:rPr>
        <w:t xml:space="preserve">discuss the </w:t>
      </w:r>
      <w:r w:rsidR="000A1613">
        <w:t>potential</w:t>
      </w:r>
      <w:r w:rsidR="000A1613">
        <w:rPr>
          <w:rFonts w:hint="eastAsia"/>
        </w:rPr>
        <w:t xml:space="preserve"> RAN3 impact to sup</w:t>
      </w:r>
      <w:r w:rsidR="000A1613" w:rsidRPr="000E7F8F">
        <w:rPr>
          <w:rFonts w:hint="eastAsia"/>
        </w:rPr>
        <w:t xml:space="preserve">port </w:t>
      </w:r>
      <w:r w:rsidR="000E7F8F" w:rsidRPr="000E7F8F">
        <w:rPr>
          <w:bCs/>
        </w:rPr>
        <w:t>Direct AI/ML positioning</w:t>
      </w:r>
      <w:r w:rsidR="000A1613" w:rsidRPr="000E7F8F">
        <w:rPr>
          <w:rFonts w:hint="eastAsia"/>
        </w:rPr>
        <w:t>,</w:t>
      </w:r>
      <w:r w:rsidR="000A1613">
        <w:rPr>
          <w:rFonts w:hint="eastAsia"/>
        </w:rPr>
        <w:t xml:space="preserve"> taking the RAN1 progress/agreements into account. </w:t>
      </w:r>
      <w:r>
        <w:t>Base on the discussion, we will provide corresponding observations and proposals.</w:t>
      </w:r>
    </w:p>
    <w:p w:rsidR="00786CDE" w:rsidRDefault="007B3BC6">
      <w:pPr>
        <w:pStyle w:val="1"/>
        <w:tabs>
          <w:tab w:val="clear" w:pos="567"/>
          <w:tab w:val="left" w:pos="432"/>
        </w:tabs>
        <w:ind w:left="432" w:hanging="432"/>
        <w:jc w:val="both"/>
      </w:pPr>
      <w:r>
        <w:rPr>
          <w:rFonts w:hint="eastAsia"/>
        </w:rPr>
        <w:t>Discussion</w:t>
      </w:r>
    </w:p>
    <w:p w:rsidR="006C7963" w:rsidRPr="00A22C8E" w:rsidRDefault="00C05195" w:rsidP="00A22C8E">
      <w:pPr>
        <w:pStyle w:val="22"/>
        <w:widowControl w:val="0"/>
        <w:tabs>
          <w:tab w:val="clear" w:pos="-806"/>
          <w:tab w:val="clear" w:pos="567"/>
          <w:tab w:val="num" w:pos="576"/>
        </w:tabs>
        <w:spacing w:before="120" w:after="120" w:line="240" w:lineRule="atLeast"/>
        <w:ind w:left="576" w:hanging="576"/>
        <w:rPr>
          <w:rFonts w:eastAsiaTheme="minorEastAsia"/>
          <w:b w:val="0"/>
          <w:sz w:val="22"/>
        </w:rPr>
      </w:pPr>
      <w:r w:rsidRPr="00A22C8E">
        <w:rPr>
          <w:rFonts w:eastAsiaTheme="minorEastAsia" w:hint="eastAsia"/>
          <w:b w:val="0"/>
          <w:sz w:val="22"/>
        </w:rPr>
        <w:t>Data collection</w:t>
      </w:r>
    </w:p>
    <w:p w:rsidR="0059217F" w:rsidRPr="0059217F" w:rsidRDefault="0059217F" w:rsidP="00671BA3">
      <w:pPr>
        <w:rPr>
          <w:rFonts w:eastAsiaTheme="minorEastAsia"/>
          <w:lang w:eastAsia="zh-CN"/>
        </w:rPr>
      </w:pPr>
      <w:r w:rsidRPr="0059217F">
        <w:rPr>
          <w:rFonts w:eastAsiaTheme="minorEastAsia" w:hint="eastAsia"/>
          <w:lang w:eastAsia="zh-CN"/>
        </w:rPr>
        <w:t xml:space="preserve">For the Data collection, corresponding RAN1 agreements </w:t>
      </w:r>
      <w:r w:rsidR="00A73002">
        <w:rPr>
          <w:rFonts w:eastAsiaTheme="minorEastAsia" w:hint="eastAsia"/>
          <w:lang w:eastAsia="zh-CN"/>
        </w:rPr>
        <w:t>or working assumptions could be found below</w:t>
      </w:r>
      <w:r w:rsidRPr="0059217F">
        <w:rPr>
          <w:rFonts w:eastAsiaTheme="minorEastAsia" w:hint="eastAsia"/>
          <w:lang w:eastAsia="zh-CN"/>
        </w:rPr>
        <w:t>:</w:t>
      </w:r>
    </w:p>
    <w:p w:rsidR="0059217F" w:rsidRPr="0059217F" w:rsidRDefault="0059217F" w:rsidP="00671BA3">
      <w:pPr>
        <w:rPr>
          <w:rFonts w:eastAsiaTheme="minorEastAsia"/>
          <w:b/>
          <w:lang w:eastAsia="zh-CN"/>
        </w:rPr>
      </w:pPr>
    </w:p>
    <w:tbl>
      <w:tblPr>
        <w:tblStyle w:val="af0"/>
        <w:tblW w:w="0" w:type="auto"/>
        <w:tblInd w:w="108" w:type="dxa"/>
        <w:tblLook w:val="04A0" w:firstRow="1" w:lastRow="0" w:firstColumn="1" w:lastColumn="0" w:noHBand="0" w:noVBand="1"/>
      </w:tblPr>
      <w:tblGrid>
        <w:gridCol w:w="9178"/>
      </w:tblGrid>
      <w:tr w:rsidR="0059217F" w:rsidTr="00700B50">
        <w:trPr>
          <w:trHeight w:val="557"/>
        </w:trPr>
        <w:tc>
          <w:tcPr>
            <w:tcW w:w="9178" w:type="dxa"/>
          </w:tcPr>
          <w:p w:rsidR="0059217F" w:rsidRPr="00BA6399" w:rsidRDefault="0059217F" w:rsidP="0059217F">
            <w:pPr>
              <w:rPr>
                <w:rFonts w:eastAsia="等线"/>
                <w:b/>
              </w:rPr>
            </w:pPr>
            <w:r>
              <w:rPr>
                <w:rFonts w:eastAsia="等线" w:hint="eastAsia"/>
                <w:b/>
              </w:rPr>
              <w:t>RAN</w:t>
            </w:r>
            <w:r w:rsidR="009817A2">
              <w:rPr>
                <w:rFonts w:eastAsia="等线" w:hint="eastAsia"/>
                <w:b/>
                <w:lang w:eastAsia="zh-CN"/>
              </w:rPr>
              <w:t>1</w:t>
            </w:r>
            <w:r>
              <w:rPr>
                <w:rFonts w:eastAsia="等线" w:hint="eastAsia"/>
                <w:b/>
              </w:rPr>
              <w:t>#</w:t>
            </w:r>
            <w:r w:rsidRPr="00BA6399">
              <w:rPr>
                <w:rFonts w:eastAsia="等线" w:hint="eastAsia"/>
                <w:b/>
              </w:rPr>
              <w:t>116bis</w:t>
            </w:r>
          </w:p>
          <w:p w:rsidR="0059217F" w:rsidRPr="00BA6399" w:rsidRDefault="0059217F" w:rsidP="00700B50">
            <w:pPr>
              <w:spacing w:after="60"/>
              <w:rPr>
                <w:rFonts w:eastAsia="等线"/>
                <w:b/>
                <w:highlight w:val="green"/>
              </w:rPr>
            </w:pPr>
            <w:r w:rsidRPr="00BA6399">
              <w:rPr>
                <w:rFonts w:eastAsia="等线" w:hint="eastAsia"/>
                <w:b/>
                <w:highlight w:val="green"/>
              </w:rPr>
              <w:t>Agreement</w:t>
            </w:r>
          </w:p>
          <w:p w:rsidR="0059217F" w:rsidRPr="00AB3D85" w:rsidRDefault="0059217F" w:rsidP="00700B50">
            <w:pPr>
              <w:spacing w:after="60"/>
            </w:pPr>
            <w:r w:rsidRPr="00AB3D85">
              <w:t xml:space="preserve">For training data generation of AI/ML based positioning </w:t>
            </w:r>
            <w:r w:rsidRPr="005B196C">
              <w:rPr>
                <w:highlight w:val="yellow"/>
              </w:rPr>
              <w:t>Case 3a and 3b</w:t>
            </w:r>
            <w:r w:rsidRPr="00AB3D85">
              <w:t>, the measurement and its related data (e.g., timestamp) are generated by TRP/gNB.</w:t>
            </w:r>
          </w:p>
          <w:p w:rsidR="0059217F" w:rsidRDefault="0059217F" w:rsidP="00700B50">
            <w:pPr>
              <w:spacing w:after="60"/>
              <w:rPr>
                <w:rFonts w:eastAsia="等线"/>
                <w:b/>
                <w:highlight w:val="green"/>
              </w:rPr>
            </w:pPr>
          </w:p>
          <w:p w:rsidR="0059217F" w:rsidRPr="003742DC" w:rsidRDefault="0059217F" w:rsidP="00700B50">
            <w:pPr>
              <w:spacing w:after="60"/>
              <w:rPr>
                <w:rFonts w:eastAsia="等线"/>
                <w:b/>
                <w:highlight w:val="green"/>
              </w:rPr>
            </w:pPr>
            <w:r w:rsidRPr="003742DC">
              <w:rPr>
                <w:rFonts w:eastAsia="等线" w:hint="eastAsia"/>
                <w:b/>
                <w:highlight w:val="green"/>
              </w:rPr>
              <w:t>Agreement</w:t>
            </w:r>
          </w:p>
          <w:p w:rsidR="0059217F" w:rsidRPr="003742DC" w:rsidRDefault="0059217F" w:rsidP="00700B50">
            <w:pPr>
              <w:spacing w:after="60"/>
            </w:pPr>
            <w:r w:rsidRPr="0040351A">
              <w:rPr>
                <w:highlight w:val="yellow"/>
              </w:rPr>
              <w:t>For training data collection of AI/ML based positioning</w:t>
            </w:r>
            <w:r w:rsidRPr="003742DC">
              <w:t xml:space="preserve">, the collected data sample </w:t>
            </w:r>
            <w:r w:rsidRPr="003742DC">
              <w:rPr>
                <w:rFonts w:eastAsia="等线" w:hint="eastAsia"/>
              </w:rPr>
              <w:t>can include</w:t>
            </w:r>
            <w:r w:rsidRPr="003742DC">
              <w:t xml:space="preserve"> the following components:</w:t>
            </w:r>
          </w:p>
          <w:p w:rsidR="0059217F" w:rsidRPr="003742DC" w:rsidRDefault="0059217F" w:rsidP="00700B50">
            <w:pPr>
              <w:spacing w:after="60"/>
            </w:pPr>
            <w:r w:rsidRPr="003742DC">
              <w:t>Part A:</w:t>
            </w:r>
          </w:p>
          <w:p w:rsidR="0059217F" w:rsidRPr="002E1F47" w:rsidRDefault="0059217F" w:rsidP="00700B50">
            <w:pPr>
              <w:pStyle w:val="af8"/>
              <w:widowControl w:val="0"/>
              <w:numPr>
                <w:ilvl w:val="0"/>
                <w:numId w:val="16"/>
              </w:numPr>
              <w:overflowPunct/>
              <w:autoSpaceDE/>
              <w:autoSpaceDN/>
              <w:adjustRightInd/>
              <w:spacing w:after="60"/>
              <w:contextualSpacing w:val="0"/>
              <w:jc w:val="both"/>
              <w:textAlignment w:val="auto"/>
              <w:rPr>
                <w:highlight w:val="yellow"/>
                <w:lang w:val="en-US"/>
              </w:rPr>
            </w:pPr>
            <w:r w:rsidRPr="002E1F47">
              <w:rPr>
                <w:rFonts w:eastAsia="Times New Roman" w:cs="Calibri"/>
                <w:highlight w:val="yellow"/>
                <w:lang w:val="en-US"/>
              </w:rPr>
              <w:t xml:space="preserve">channel measurement </w:t>
            </w:r>
          </w:p>
          <w:p w:rsidR="0059217F" w:rsidRPr="002E1F47" w:rsidRDefault="0059217F" w:rsidP="00700B50">
            <w:pPr>
              <w:pStyle w:val="af8"/>
              <w:widowControl w:val="0"/>
              <w:numPr>
                <w:ilvl w:val="0"/>
                <w:numId w:val="16"/>
              </w:numPr>
              <w:overflowPunct/>
              <w:autoSpaceDE/>
              <w:autoSpaceDN/>
              <w:adjustRightInd/>
              <w:spacing w:after="60"/>
              <w:contextualSpacing w:val="0"/>
              <w:jc w:val="both"/>
              <w:textAlignment w:val="auto"/>
              <w:rPr>
                <w:highlight w:val="yellow"/>
              </w:rPr>
            </w:pPr>
            <w:r w:rsidRPr="002E1F47">
              <w:rPr>
                <w:rFonts w:eastAsia="Times New Roman" w:cs="Calibri"/>
                <w:highlight w:val="yellow"/>
                <w:lang w:val="en-US"/>
              </w:rPr>
              <w:t>quality indicator of channel measurement</w:t>
            </w:r>
          </w:p>
          <w:p w:rsidR="0059217F" w:rsidRPr="002E1F47" w:rsidRDefault="0059217F" w:rsidP="00700B50">
            <w:pPr>
              <w:pStyle w:val="af8"/>
              <w:widowControl w:val="0"/>
              <w:numPr>
                <w:ilvl w:val="0"/>
                <w:numId w:val="16"/>
              </w:numPr>
              <w:overflowPunct/>
              <w:autoSpaceDE/>
              <w:autoSpaceDN/>
              <w:adjustRightInd/>
              <w:spacing w:after="60"/>
              <w:contextualSpacing w:val="0"/>
              <w:jc w:val="both"/>
              <w:textAlignment w:val="auto"/>
              <w:rPr>
                <w:highlight w:val="yellow"/>
              </w:rPr>
            </w:pPr>
            <w:r w:rsidRPr="002E1F47">
              <w:rPr>
                <w:rFonts w:eastAsia="Times New Roman" w:cs="Calibri"/>
                <w:highlight w:val="yellow"/>
                <w:lang w:val="en-US"/>
              </w:rPr>
              <w:t>time stamp of channel measurement</w:t>
            </w:r>
          </w:p>
          <w:p w:rsidR="0059217F" w:rsidRPr="003742DC" w:rsidRDefault="0059217F" w:rsidP="00700B50">
            <w:pPr>
              <w:spacing w:after="60"/>
            </w:pPr>
            <w:r w:rsidRPr="003742DC">
              <w:t>Part B:</w:t>
            </w:r>
          </w:p>
          <w:p w:rsidR="0059217F" w:rsidRPr="003742DC" w:rsidRDefault="0059217F" w:rsidP="00700B50">
            <w:pPr>
              <w:pStyle w:val="af8"/>
              <w:widowControl w:val="0"/>
              <w:numPr>
                <w:ilvl w:val="0"/>
                <w:numId w:val="16"/>
              </w:numPr>
              <w:overflowPunct/>
              <w:autoSpaceDE/>
              <w:autoSpaceDN/>
              <w:adjustRightInd/>
              <w:spacing w:after="60"/>
              <w:contextualSpacing w:val="0"/>
              <w:jc w:val="both"/>
              <w:textAlignment w:val="auto"/>
              <w:rPr>
                <w:lang w:val="en-US"/>
              </w:rPr>
            </w:pPr>
            <w:r w:rsidRPr="003742DC">
              <w:rPr>
                <w:rFonts w:eastAsia="Times New Roman" w:cs="Calibri"/>
                <w:lang w:val="en-US"/>
              </w:rPr>
              <w:t>ground truth label (or its approximation)</w:t>
            </w:r>
          </w:p>
          <w:p w:rsidR="0059217F" w:rsidRPr="003742DC" w:rsidRDefault="0059217F" w:rsidP="00700B50">
            <w:pPr>
              <w:pStyle w:val="af8"/>
              <w:widowControl w:val="0"/>
              <w:numPr>
                <w:ilvl w:val="0"/>
                <w:numId w:val="16"/>
              </w:numPr>
              <w:overflowPunct/>
              <w:autoSpaceDE/>
              <w:autoSpaceDN/>
              <w:adjustRightInd/>
              <w:spacing w:after="60"/>
              <w:contextualSpacing w:val="0"/>
              <w:jc w:val="both"/>
              <w:textAlignment w:val="auto"/>
            </w:pPr>
            <w:r w:rsidRPr="003742DC">
              <w:rPr>
                <w:rFonts w:eastAsia="Times New Roman" w:cs="Calibri"/>
                <w:lang w:val="en-US"/>
              </w:rPr>
              <w:t>quality indicator of label</w:t>
            </w:r>
          </w:p>
          <w:p w:rsidR="0059217F" w:rsidRPr="003742DC" w:rsidRDefault="0059217F" w:rsidP="00700B50">
            <w:pPr>
              <w:pStyle w:val="af8"/>
              <w:widowControl w:val="0"/>
              <w:numPr>
                <w:ilvl w:val="0"/>
                <w:numId w:val="16"/>
              </w:numPr>
              <w:overflowPunct/>
              <w:autoSpaceDE/>
              <w:autoSpaceDN/>
              <w:adjustRightInd/>
              <w:spacing w:after="60"/>
              <w:contextualSpacing w:val="0"/>
              <w:jc w:val="both"/>
              <w:textAlignment w:val="auto"/>
            </w:pPr>
            <w:r w:rsidRPr="003742DC">
              <w:rPr>
                <w:rFonts w:eastAsia="Times New Roman" w:cs="Calibri"/>
                <w:lang w:val="en-US"/>
              </w:rPr>
              <w:t>time stamp of label</w:t>
            </w:r>
          </w:p>
          <w:p w:rsidR="0059217F" w:rsidRPr="003742DC" w:rsidRDefault="0059217F" w:rsidP="00700B50">
            <w:pPr>
              <w:spacing w:after="60"/>
            </w:pPr>
            <w:r w:rsidRPr="003742DC">
              <w:t xml:space="preserve">Note: “Part A” and “Part B” terminologies are only for RAN1 discussion purpose, and may not be used in specification. </w:t>
            </w:r>
          </w:p>
          <w:p w:rsidR="0059217F" w:rsidRPr="003742DC" w:rsidRDefault="0059217F" w:rsidP="00700B50">
            <w:pPr>
              <w:spacing w:after="60"/>
            </w:pPr>
            <w:r w:rsidRPr="003742DC">
              <w:lastRenderedPageBreak/>
              <w:t>Not</w:t>
            </w:r>
            <w:r w:rsidRPr="00BC224E">
              <w:t xml:space="preserve">e: </w:t>
            </w:r>
            <w:r w:rsidRPr="002B2FAA">
              <w:t>contents in Part A and Part B may</w:t>
            </w:r>
            <w:r w:rsidRPr="002B2FAA">
              <w:rPr>
                <w:rFonts w:eastAsia="等线" w:hint="eastAsia"/>
              </w:rPr>
              <w:t xml:space="preserve"> or may not</w:t>
            </w:r>
            <w:r w:rsidRPr="002B2FAA">
              <w:t xml:space="preserve"> be generated by different entities.</w:t>
            </w:r>
          </w:p>
          <w:p w:rsidR="0059217F" w:rsidRPr="003742DC" w:rsidRDefault="0059217F" w:rsidP="00700B50">
            <w:pPr>
              <w:spacing w:after="60"/>
              <w:rPr>
                <w:rFonts w:eastAsia="等线"/>
              </w:rPr>
            </w:pPr>
            <w:r w:rsidRPr="003742DC">
              <w:rPr>
                <w:rFonts w:eastAsia="等线" w:hint="eastAsia"/>
              </w:rPr>
              <w:t>Note</w:t>
            </w:r>
            <w:r w:rsidRPr="003742DC">
              <w:t>: Part A and/or Part B, and their contents may or may not apply for each case</w:t>
            </w:r>
          </w:p>
          <w:p w:rsidR="0059217F" w:rsidRPr="0059217F" w:rsidRDefault="0059217F" w:rsidP="00700B50">
            <w:pPr>
              <w:spacing w:after="60"/>
              <w:rPr>
                <w:rFonts w:eastAsiaTheme="minorEastAsia"/>
                <w:lang w:eastAsia="zh-CN"/>
              </w:rPr>
            </w:pPr>
            <w:r w:rsidRPr="003742DC">
              <w:rPr>
                <w:rFonts w:eastAsia="等线" w:hint="eastAsia"/>
              </w:rPr>
              <w:t>FFS: detailed definition of channel measurement</w:t>
            </w:r>
            <w:r w:rsidRPr="00AB3D85">
              <w:t xml:space="preserve"> </w:t>
            </w:r>
          </w:p>
        </w:tc>
      </w:tr>
    </w:tbl>
    <w:p w:rsidR="00671BA3" w:rsidRDefault="00671BA3" w:rsidP="00671BA3">
      <w:pPr>
        <w:rPr>
          <w:rFonts w:eastAsia="等线"/>
          <w:b/>
          <w:highlight w:val="green"/>
          <w:lang w:eastAsia="zh-CN"/>
        </w:rPr>
      </w:pPr>
    </w:p>
    <w:tbl>
      <w:tblPr>
        <w:tblStyle w:val="af0"/>
        <w:tblW w:w="0" w:type="auto"/>
        <w:tblInd w:w="108" w:type="dxa"/>
        <w:tblLook w:val="04A0" w:firstRow="1" w:lastRow="0" w:firstColumn="1" w:lastColumn="0" w:noHBand="0" w:noVBand="1"/>
      </w:tblPr>
      <w:tblGrid>
        <w:gridCol w:w="9178"/>
      </w:tblGrid>
      <w:tr w:rsidR="0059217F" w:rsidTr="00FD5C77">
        <w:trPr>
          <w:trHeight w:val="1645"/>
        </w:trPr>
        <w:tc>
          <w:tcPr>
            <w:tcW w:w="9178" w:type="dxa"/>
          </w:tcPr>
          <w:p w:rsidR="0059217F" w:rsidRPr="00B91984" w:rsidRDefault="0059217F" w:rsidP="0059217F">
            <w:pPr>
              <w:rPr>
                <w:b/>
              </w:rPr>
            </w:pPr>
            <w:r>
              <w:rPr>
                <w:rFonts w:hint="eastAsia"/>
                <w:b/>
              </w:rPr>
              <w:t>RAN</w:t>
            </w:r>
            <w:r w:rsidR="009817A2">
              <w:rPr>
                <w:rFonts w:eastAsiaTheme="minorEastAsia" w:hint="eastAsia"/>
                <w:b/>
                <w:lang w:eastAsia="zh-CN"/>
              </w:rPr>
              <w:t>1</w:t>
            </w:r>
            <w:r>
              <w:rPr>
                <w:rFonts w:hint="eastAsia"/>
                <w:b/>
              </w:rPr>
              <w:t>#</w:t>
            </w:r>
            <w:r w:rsidRPr="00B91984">
              <w:rPr>
                <w:rFonts w:hint="eastAsia"/>
                <w:b/>
              </w:rPr>
              <w:t>117</w:t>
            </w:r>
          </w:p>
          <w:p w:rsidR="0059217F" w:rsidRPr="000E6376" w:rsidRDefault="0059217F" w:rsidP="0059217F">
            <w:pPr>
              <w:rPr>
                <w:rFonts w:eastAsia="等线"/>
                <w:b/>
                <w:highlight w:val="darkYellow"/>
              </w:rPr>
            </w:pPr>
            <w:r w:rsidRPr="000E6376">
              <w:rPr>
                <w:rFonts w:eastAsia="等线" w:hint="eastAsia"/>
                <w:b/>
                <w:highlight w:val="darkYellow"/>
              </w:rPr>
              <w:t>Working Assumption</w:t>
            </w:r>
          </w:p>
          <w:p w:rsidR="0059217F" w:rsidRDefault="0059217F" w:rsidP="0059217F">
            <w:r>
              <w:t xml:space="preserve">For training data generation of AI/ML based positioning </w:t>
            </w:r>
            <w:r w:rsidRPr="005B196C">
              <w:rPr>
                <w:highlight w:val="yellow"/>
              </w:rPr>
              <w:t>Case 3b</w:t>
            </w:r>
            <w:r>
              <w:t>, the label and its related data (e.g., time stamp) can be generated by:</w:t>
            </w:r>
          </w:p>
          <w:p w:rsidR="0059217F" w:rsidRPr="00C62A9E" w:rsidRDefault="0059217F" w:rsidP="0059217F">
            <w:pPr>
              <w:widowControl w:val="0"/>
              <w:numPr>
                <w:ilvl w:val="0"/>
                <w:numId w:val="16"/>
              </w:numPr>
              <w:ind w:leftChars="180"/>
              <w:jc w:val="both"/>
            </w:pPr>
            <w:r w:rsidRPr="00C62A9E">
              <w:t>PRU</w:t>
            </w:r>
          </w:p>
          <w:p w:rsidR="0059217F" w:rsidRPr="00C62A9E" w:rsidRDefault="0059217F" w:rsidP="0059217F">
            <w:pPr>
              <w:widowControl w:val="0"/>
              <w:numPr>
                <w:ilvl w:val="0"/>
                <w:numId w:val="16"/>
              </w:numPr>
              <w:ind w:leftChars="180"/>
              <w:jc w:val="both"/>
            </w:pPr>
            <w:r w:rsidRPr="00C62A9E">
              <w:t>Non-PRU UE with estimated location</w:t>
            </w:r>
          </w:p>
          <w:p w:rsidR="0059217F" w:rsidRDefault="0059217F" w:rsidP="0059217F">
            <w:pPr>
              <w:widowControl w:val="0"/>
              <w:numPr>
                <w:ilvl w:val="0"/>
                <w:numId w:val="16"/>
              </w:numPr>
              <w:ind w:leftChars="180"/>
              <w:jc w:val="both"/>
            </w:pPr>
            <w:r>
              <w:t>LMF</w:t>
            </w:r>
          </w:p>
          <w:p w:rsidR="0059217F" w:rsidRDefault="0059217F" w:rsidP="0059217F">
            <w:pPr>
              <w:rPr>
                <w:rFonts w:eastAsia="等线"/>
              </w:rPr>
            </w:pPr>
            <w:r>
              <w:t>Note: transfer of label and its related data is out of RAN1 scope.</w:t>
            </w:r>
          </w:p>
          <w:p w:rsidR="0059217F" w:rsidRPr="0059217F" w:rsidRDefault="0059217F" w:rsidP="0059217F">
            <w:pPr>
              <w:rPr>
                <w:rFonts w:eastAsia="等线"/>
                <w:shd w:val="pct15" w:color="auto" w:fill="FFFFFF"/>
                <w:lang w:eastAsia="zh-CN"/>
              </w:rPr>
            </w:pPr>
            <w:r w:rsidRPr="000E6376">
              <w:rPr>
                <w:rFonts w:eastAsia="等线" w:hint="eastAsia"/>
              </w:rPr>
              <w:t>Note: It is assumed</w:t>
            </w:r>
            <w:r w:rsidRPr="000E6376">
              <w:t xml:space="preserve"> that user data privacy of non-PRU UE is preserved.</w:t>
            </w:r>
          </w:p>
          <w:p w:rsidR="0059217F" w:rsidRDefault="0059217F" w:rsidP="0059217F">
            <w:pPr>
              <w:rPr>
                <w:rFonts w:eastAsia="等线"/>
                <w:lang w:eastAsia="zh-CN"/>
              </w:rPr>
            </w:pPr>
            <w:r>
              <w:rPr>
                <w:rFonts w:eastAsia="等线" w:hint="eastAsia"/>
              </w:rPr>
              <w:t xml:space="preserve">Note: Previous related </w:t>
            </w:r>
            <w:r>
              <w:rPr>
                <w:rFonts w:eastAsia="等线"/>
              </w:rPr>
              <w:t>workin</w:t>
            </w:r>
            <w:r>
              <w:rPr>
                <w:rFonts w:eastAsia="等线" w:hint="eastAsia"/>
              </w:rPr>
              <w:t xml:space="preserve">g assumption made in RAN1#116bis for </w:t>
            </w:r>
            <w:r>
              <w:t xml:space="preserve">training data generation of AI/ML based positioning </w:t>
            </w:r>
            <w:r w:rsidRPr="002B2FAA">
              <w:rPr>
                <w:highlight w:val="yellow"/>
              </w:rPr>
              <w:t>Case 3b</w:t>
            </w:r>
            <w:r>
              <w:rPr>
                <w:rFonts w:eastAsia="等线" w:hint="eastAsia"/>
              </w:rPr>
              <w:t xml:space="preserve"> will not need to be confirmed.</w:t>
            </w:r>
          </w:p>
          <w:p w:rsidR="00BD6086" w:rsidRPr="00AD74A5" w:rsidRDefault="00BD6086" w:rsidP="0059217F">
            <w:pPr>
              <w:rPr>
                <w:rFonts w:eastAsia="等线"/>
                <w:lang w:val="en-GB" w:eastAsia="zh-CN"/>
              </w:rPr>
            </w:pPr>
          </w:p>
          <w:p w:rsidR="0059217F" w:rsidRDefault="0059217F" w:rsidP="0059217F">
            <w:pPr>
              <w:rPr>
                <w:rFonts w:eastAsia="等线"/>
                <w:b/>
                <w:highlight w:val="green"/>
              </w:rPr>
            </w:pPr>
            <w:r>
              <w:rPr>
                <w:rFonts w:eastAsia="等线" w:hint="eastAsia"/>
                <w:b/>
                <w:highlight w:val="green"/>
              </w:rPr>
              <w:t>Agreement</w:t>
            </w:r>
          </w:p>
          <w:p w:rsidR="0059217F" w:rsidRPr="005021E0" w:rsidRDefault="0059217F" w:rsidP="0059217F">
            <w:r w:rsidRPr="005021E0">
              <w:t xml:space="preserve">For training data collection of AI/ML based positioning, if a training data sample contains both Part A and Part B, RAN1 assumes that Part A and Part B in one training data sample are: </w:t>
            </w:r>
          </w:p>
          <w:p w:rsidR="0059217F" w:rsidRPr="005021E0" w:rsidRDefault="0059217F" w:rsidP="0051157B">
            <w:pPr>
              <w:pStyle w:val="af8"/>
              <w:widowControl w:val="0"/>
              <w:numPr>
                <w:ilvl w:val="0"/>
                <w:numId w:val="24"/>
              </w:numPr>
              <w:overflowPunct/>
              <w:autoSpaceDE/>
              <w:autoSpaceDN/>
              <w:adjustRightInd/>
              <w:spacing w:after="120"/>
              <w:contextualSpacing w:val="0"/>
              <w:jc w:val="both"/>
              <w:textAlignment w:val="auto"/>
              <w:rPr>
                <w:lang w:val="en-US"/>
              </w:rPr>
            </w:pPr>
            <w:r w:rsidRPr="005021E0">
              <w:rPr>
                <w:lang w:val="en-US"/>
              </w:rPr>
              <w:t xml:space="preserve">for a same UE (PRU or Non-PRU UE), and </w:t>
            </w:r>
          </w:p>
          <w:p w:rsidR="0059217F" w:rsidRPr="005021E0" w:rsidRDefault="0059217F" w:rsidP="0051157B">
            <w:pPr>
              <w:pStyle w:val="af8"/>
              <w:widowControl w:val="0"/>
              <w:numPr>
                <w:ilvl w:val="0"/>
                <w:numId w:val="24"/>
              </w:numPr>
              <w:overflowPunct/>
              <w:autoSpaceDE/>
              <w:autoSpaceDN/>
              <w:adjustRightInd/>
              <w:spacing w:after="120"/>
              <w:contextualSpacing w:val="0"/>
              <w:jc w:val="both"/>
              <w:textAlignment w:val="auto"/>
              <w:rPr>
                <w:lang w:val="en-US"/>
              </w:rPr>
            </w:pPr>
            <w:proofErr w:type="gramStart"/>
            <w:r w:rsidRPr="005021E0">
              <w:rPr>
                <w:lang w:val="en-US"/>
              </w:rPr>
              <w:t>for</w:t>
            </w:r>
            <w:proofErr w:type="gramEnd"/>
            <w:r w:rsidRPr="005021E0">
              <w:rPr>
                <w:lang w:val="en-US"/>
              </w:rPr>
              <w:t xml:space="preserve"> a same location associated with Part B.</w:t>
            </w:r>
          </w:p>
          <w:p w:rsidR="0059217F" w:rsidRPr="0059217F" w:rsidRDefault="0059217F" w:rsidP="0051157B">
            <w:pPr>
              <w:pStyle w:val="af8"/>
              <w:widowControl w:val="0"/>
              <w:spacing w:after="120"/>
              <w:ind w:left="0"/>
              <w:jc w:val="both"/>
              <w:rPr>
                <w:rFonts w:eastAsia="等线"/>
                <w:lang w:val="en-US" w:eastAsia="zh-CN"/>
              </w:rPr>
            </w:pPr>
            <w:r w:rsidRPr="005021E0">
              <w:rPr>
                <w:rFonts w:eastAsia="等线" w:hint="eastAsia"/>
                <w:lang w:val="en-US" w:eastAsia="zh-CN"/>
              </w:rPr>
              <w:t>Note: the association can be discussed</w:t>
            </w:r>
          </w:p>
        </w:tc>
      </w:tr>
    </w:tbl>
    <w:p w:rsidR="005754B4" w:rsidRPr="0059217F" w:rsidRDefault="005754B4" w:rsidP="00671BA3">
      <w:pPr>
        <w:rPr>
          <w:rFonts w:eastAsiaTheme="minorEastAsia"/>
          <w:lang w:eastAsia="zh-CN"/>
        </w:rPr>
      </w:pPr>
    </w:p>
    <w:tbl>
      <w:tblPr>
        <w:tblStyle w:val="af0"/>
        <w:tblW w:w="0" w:type="auto"/>
        <w:tblInd w:w="108" w:type="dxa"/>
        <w:tblLook w:val="04A0" w:firstRow="1" w:lastRow="0" w:firstColumn="1" w:lastColumn="0" w:noHBand="0" w:noVBand="1"/>
      </w:tblPr>
      <w:tblGrid>
        <w:gridCol w:w="9178"/>
      </w:tblGrid>
      <w:tr w:rsidR="0059217F" w:rsidTr="00FD5C77">
        <w:trPr>
          <w:trHeight w:val="1645"/>
        </w:trPr>
        <w:tc>
          <w:tcPr>
            <w:tcW w:w="9178" w:type="dxa"/>
          </w:tcPr>
          <w:p w:rsidR="0059217F" w:rsidRPr="00B91984" w:rsidRDefault="0059217F" w:rsidP="00433C3C">
            <w:pPr>
              <w:spacing w:after="60"/>
              <w:rPr>
                <w:b/>
                <w:lang w:val="en-GB"/>
              </w:rPr>
            </w:pPr>
            <w:r w:rsidRPr="00B91984">
              <w:rPr>
                <w:rFonts w:hint="eastAsia"/>
                <w:b/>
              </w:rPr>
              <w:t>RAN1#118</w:t>
            </w:r>
          </w:p>
          <w:p w:rsidR="0059217F" w:rsidRPr="0028587A" w:rsidRDefault="0059217F" w:rsidP="00433C3C">
            <w:pPr>
              <w:spacing w:after="60"/>
              <w:rPr>
                <w:rFonts w:eastAsia="等线"/>
                <w:b/>
                <w:highlight w:val="green"/>
              </w:rPr>
            </w:pPr>
            <w:r w:rsidRPr="0028587A">
              <w:rPr>
                <w:rFonts w:eastAsia="等线" w:hint="eastAsia"/>
                <w:b/>
                <w:highlight w:val="green"/>
              </w:rPr>
              <w:t>Agreement</w:t>
            </w:r>
          </w:p>
          <w:p w:rsidR="0059217F" w:rsidRPr="009035C9" w:rsidRDefault="0059217F" w:rsidP="00433C3C">
            <w:pPr>
              <w:spacing w:after="60"/>
            </w:pPr>
            <w:r w:rsidRPr="009035C9">
              <w:t>For training data collection of AI/ML based p</w:t>
            </w:r>
            <w:r w:rsidRPr="00A12BFC">
              <w:t>ositioning</w:t>
            </w:r>
            <w:r w:rsidRPr="00A12BFC">
              <w:rPr>
                <w:rFonts w:eastAsia="等线" w:hint="eastAsia"/>
              </w:rPr>
              <w:t xml:space="preserve"> </w:t>
            </w:r>
            <w:r w:rsidRPr="005B196C">
              <w:rPr>
                <w:rFonts w:eastAsia="等线" w:hint="eastAsia"/>
                <w:highlight w:val="yellow"/>
              </w:rPr>
              <w:t>case 3b</w:t>
            </w:r>
            <w:r w:rsidRPr="005B196C">
              <w:rPr>
                <w:highlight w:val="yellow"/>
              </w:rPr>
              <w:t>,</w:t>
            </w:r>
            <w:r w:rsidRPr="00A12BFC">
              <w:t xml:space="preserve"> fo</w:t>
            </w:r>
            <w:r w:rsidRPr="009035C9">
              <w:t xml:space="preserve">r time stamp of channel measurement, </w:t>
            </w:r>
          </w:p>
          <w:p w:rsidR="0059217F" w:rsidRPr="0028587A" w:rsidRDefault="0059217F" w:rsidP="0051157B">
            <w:pPr>
              <w:pStyle w:val="af8"/>
              <w:numPr>
                <w:ilvl w:val="0"/>
                <w:numId w:val="26"/>
              </w:numPr>
              <w:suppressAutoHyphens/>
              <w:overflowPunct/>
              <w:autoSpaceDE/>
              <w:autoSpaceDN/>
              <w:adjustRightInd/>
              <w:spacing w:after="120"/>
              <w:contextualSpacing w:val="0"/>
              <w:textAlignment w:val="auto"/>
              <w:rPr>
                <w:lang w:val="en-US"/>
              </w:rPr>
            </w:pPr>
            <w:r w:rsidRPr="009035C9">
              <w:rPr>
                <w:lang w:val="en-US"/>
              </w:rPr>
              <w:t>For channel measurement generated by T</w:t>
            </w:r>
            <w:r w:rsidRPr="0028587A">
              <w:rPr>
                <w:lang w:val="en-US"/>
              </w:rPr>
              <w:t>RP/gNB, e</w:t>
            </w:r>
            <w:r w:rsidRPr="00B421A3">
              <w:rPr>
                <w:highlight w:val="yellow"/>
                <w:lang w:val="en-US"/>
              </w:rPr>
              <w:t>xisting IE “Time Stamp” in TS 38.455</w:t>
            </w:r>
            <w:r w:rsidRPr="00B421A3">
              <w:rPr>
                <w:rFonts w:eastAsia="等线" w:hint="eastAsia"/>
                <w:highlight w:val="yellow"/>
                <w:lang w:val="en-US" w:eastAsia="zh-CN"/>
              </w:rPr>
              <w:t xml:space="preserve"> can be reused</w:t>
            </w:r>
            <w:r w:rsidRPr="0028587A">
              <w:rPr>
                <w:rFonts w:eastAsia="等线" w:hint="eastAsia"/>
                <w:lang w:val="en-US" w:eastAsia="zh-CN"/>
              </w:rPr>
              <w:t xml:space="preserve"> from RAN1 perspective</w:t>
            </w:r>
          </w:p>
          <w:p w:rsidR="0059217F" w:rsidRPr="0059217F" w:rsidRDefault="0059217F" w:rsidP="0051157B">
            <w:pPr>
              <w:pStyle w:val="af8"/>
              <w:numPr>
                <w:ilvl w:val="0"/>
                <w:numId w:val="25"/>
              </w:numPr>
              <w:overflowPunct/>
              <w:autoSpaceDE/>
              <w:autoSpaceDN/>
              <w:adjustRightInd/>
              <w:spacing w:after="120"/>
              <w:ind w:left="360"/>
              <w:contextualSpacing w:val="0"/>
              <w:textAlignment w:val="auto"/>
              <w:rPr>
                <w:rFonts w:eastAsiaTheme="minorEastAsia"/>
                <w:lang w:eastAsia="zh-CN"/>
              </w:rPr>
            </w:pPr>
            <w:r w:rsidRPr="0028587A">
              <w:rPr>
                <w:lang w:eastAsia="zh-CN"/>
              </w:rPr>
              <w:t xml:space="preserve">Note: Purpose, such as above </w:t>
            </w:r>
            <w:r w:rsidRPr="0028587A">
              <w:rPr>
                <w:rFonts w:eastAsia="等线"/>
                <w:lang w:val="en-US" w:eastAsia="zh-CN"/>
              </w:rPr>
              <w:t>“</w:t>
            </w:r>
            <w:r w:rsidRPr="0028587A">
              <w:t>training data collection</w:t>
            </w:r>
            <w:r w:rsidRPr="0028587A">
              <w:rPr>
                <w:rFonts w:eastAsia="等线" w:hint="eastAsia"/>
                <w:lang w:eastAsia="zh-CN"/>
              </w:rPr>
              <w:t>"</w:t>
            </w:r>
            <w:r w:rsidRPr="0028587A">
              <w:rPr>
                <w:lang w:eastAsia="zh-CN"/>
              </w:rPr>
              <w:t xml:space="preserve">, will not </w:t>
            </w:r>
            <w:r w:rsidRPr="0028587A">
              <w:rPr>
                <w:rFonts w:eastAsia="等线" w:hint="eastAsia"/>
                <w:lang w:eastAsia="zh-CN"/>
              </w:rPr>
              <w:t xml:space="preserve">necessarily </w:t>
            </w:r>
            <w:r w:rsidRPr="0028587A">
              <w:rPr>
                <w:lang w:eastAsia="zh-CN"/>
              </w:rPr>
              <w:t>be specified in RAN 1 speci</w:t>
            </w:r>
            <w:r w:rsidRPr="009035C9">
              <w:rPr>
                <w:lang w:eastAsia="zh-CN"/>
              </w:rPr>
              <w:t>fications</w:t>
            </w:r>
          </w:p>
        </w:tc>
      </w:tr>
    </w:tbl>
    <w:p w:rsidR="00D87D2A" w:rsidRPr="00D87D2A" w:rsidRDefault="00D87D2A" w:rsidP="00892A91">
      <w:pPr>
        <w:spacing w:beforeLines="50" w:before="120" w:after="60"/>
        <w:rPr>
          <w:rFonts w:eastAsiaTheme="minorEastAsia"/>
          <w:lang w:val="en-GB" w:eastAsia="zh-CN"/>
        </w:rPr>
      </w:pPr>
      <w:r w:rsidRPr="00D87D2A">
        <w:rPr>
          <w:rFonts w:eastAsiaTheme="minorEastAsia" w:hint="eastAsia"/>
          <w:lang w:val="en-GB" w:eastAsia="zh-CN"/>
        </w:rPr>
        <w:t>In the last RAN3 meeting, it</w:t>
      </w:r>
      <w:r w:rsidRPr="00D87D2A">
        <w:rPr>
          <w:rFonts w:eastAsiaTheme="minorEastAsia"/>
          <w:lang w:val="en-GB" w:eastAsia="zh-CN"/>
        </w:rPr>
        <w:t>’</w:t>
      </w:r>
      <w:r w:rsidRPr="00D87D2A">
        <w:rPr>
          <w:rFonts w:eastAsiaTheme="minorEastAsia" w:hint="eastAsia"/>
          <w:lang w:val="en-GB" w:eastAsia="zh-CN"/>
        </w:rPr>
        <w:t xml:space="preserve">s agreed that: </w:t>
      </w:r>
    </w:p>
    <w:p w:rsidR="00D87D2A" w:rsidRPr="00700B50" w:rsidRDefault="00D87D2A" w:rsidP="0051157B">
      <w:pPr>
        <w:pStyle w:val="af8"/>
        <w:numPr>
          <w:ilvl w:val="0"/>
          <w:numId w:val="40"/>
        </w:numPr>
        <w:spacing w:afterLines="50" w:after="120"/>
        <w:rPr>
          <w:rFonts w:asciiTheme="minorHAnsi" w:hAnsiTheme="minorHAnsi" w:cstheme="minorHAnsi"/>
          <w:b/>
          <w:bCs/>
          <w:color w:val="00B050"/>
          <w:sz w:val="21"/>
          <w:szCs w:val="21"/>
        </w:rPr>
      </w:pPr>
      <w:r w:rsidRPr="00700B50">
        <w:rPr>
          <w:rFonts w:asciiTheme="minorHAnsi" w:hAnsiTheme="minorHAnsi" w:cstheme="minorHAnsi"/>
          <w:b/>
          <w:color w:val="00B050"/>
          <w:sz w:val="18"/>
        </w:rPr>
        <w:t xml:space="preserve">NG-RAN gets measurements (i.e., part </w:t>
      </w:r>
      <w:proofErr w:type="spellStart"/>
      <w:proofErr w:type="gramStart"/>
      <w:r w:rsidRPr="00700B50">
        <w:rPr>
          <w:rFonts w:asciiTheme="minorHAnsi" w:hAnsiTheme="minorHAnsi" w:cstheme="minorHAnsi"/>
          <w:b/>
          <w:color w:val="00B050"/>
          <w:sz w:val="18"/>
        </w:rPr>
        <w:t>A</w:t>
      </w:r>
      <w:proofErr w:type="spellEnd"/>
      <w:proofErr w:type="gramEnd"/>
      <w:r w:rsidRPr="00700B50">
        <w:rPr>
          <w:rFonts w:asciiTheme="minorHAnsi" w:hAnsiTheme="minorHAnsi" w:cstheme="minorHAnsi"/>
          <w:b/>
          <w:color w:val="00B050"/>
          <w:sz w:val="18"/>
        </w:rPr>
        <w:t xml:space="preserve"> information as called by RAN1) from TRP and provides them to LMF. </w:t>
      </w:r>
    </w:p>
    <w:p w:rsidR="00D87D2A" w:rsidRPr="00892A91" w:rsidRDefault="00D87D2A" w:rsidP="0051157B">
      <w:pPr>
        <w:pStyle w:val="af8"/>
        <w:numPr>
          <w:ilvl w:val="0"/>
          <w:numId w:val="40"/>
        </w:numPr>
        <w:spacing w:beforeLines="50" w:before="120" w:afterLines="50" w:after="120"/>
        <w:rPr>
          <w:rFonts w:asciiTheme="minorHAnsi" w:eastAsiaTheme="minorEastAsia" w:hAnsiTheme="minorHAnsi" w:cstheme="minorHAnsi"/>
          <w:lang w:eastAsia="zh-CN"/>
        </w:rPr>
      </w:pPr>
      <w:r w:rsidRPr="00892A91">
        <w:rPr>
          <w:rFonts w:asciiTheme="minorHAnsi" w:hAnsiTheme="minorHAnsi" w:cstheme="minorHAnsi"/>
          <w:b/>
          <w:color w:val="0000FF"/>
          <w:sz w:val="18"/>
        </w:rPr>
        <w:t>The details of the measurements are still pending and subject to further discussion in RAN1.</w:t>
      </w:r>
    </w:p>
    <w:p w:rsidR="00713658" w:rsidRPr="004F2B03" w:rsidRDefault="00713658" w:rsidP="00713658">
      <w:pPr>
        <w:spacing w:beforeLines="50" w:before="120" w:afterLines="50" w:after="120"/>
        <w:rPr>
          <w:rFonts w:eastAsiaTheme="minorEastAsia"/>
          <w:lang w:eastAsia="zh-CN"/>
        </w:rPr>
      </w:pPr>
      <w:r>
        <w:rPr>
          <w:rFonts w:eastAsiaTheme="minorEastAsia" w:hint="eastAsia"/>
          <w:lang w:eastAsia="zh-CN"/>
        </w:rPr>
        <w:t xml:space="preserve">Which means, </w:t>
      </w:r>
      <w:r w:rsidRPr="004F2B03">
        <w:rPr>
          <w:rFonts w:eastAsiaTheme="minorEastAsia"/>
          <w:lang w:eastAsia="zh-CN"/>
        </w:rPr>
        <w:t xml:space="preserve">the </w:t>
      </w:r>
      <w:r w:rsidRPr="004F2B03">
        <w:t>channel measurement</w:t>
      </w:r>
      <w:r w:rsidRPr="004F2B03">
        <w:rPr>
          <w:rFonts w:eastAsiaTheme="minorEastAsia"/>
          <w:lang w:eastAsia="zh-CN"/>
        </w:rPr>
        <w:t>,</w:t>
      </w:r>
      <w:r w:rsidRPr="004F2B03">
        <w:t xml:space="preserve"> quality indicator of channel measurement</w:t>
      </w:r>
      <w:r w:rsidRPr="004F2B03">
        <w:rPr>
          <w:rFonts w:eastAsiaTheme="minorEastAsia"/>
          <w:lang w:eastAsia="zh-CN"/>
        </w:rPr>
        <w:t xml:space="preserve">, </w:t>
      </w:r>
      <w:r w:rsidRPr="004F2B03">
        <w:t>time stamp of channel measurement</w:t>
      </w:r>
      <w:r w:rsidRPr="004F2B03">
        <w:rPr>
          <w:rFonts w:eastAsiaTheme="minorEastAsia"/>
          <w:lang w:eastAsia="zh-CN"/>
        </w:rPr>
        <w:t xml:space="preserve"> should be provide to LMF </w:t>
      </w:r>
      <w:r>
        <w:rPr>
          <w:rFonts w:eastAsiaTheme="minorEastAsia" w:hint="eastAsia"/>
          <w:lang w:eastAsia="zh-CN"/>
        </w:rPr>
        <w:t>f</w:t>
      </w:r>
      <w:r w:rsidRPr="004F2B03">
        <w:t>or training data collection</w:t>
      </w:r>
      <w:r>
        <w:rPr>
          <w:rFonts w:eastAsiaTheme="minorEastAsia" w:hint="eastAsia"/>
          <w:lang w:eastAsia="zh-CN"/>
        </w:rPr>
        <w:t xml:space="preserve"> for Case 3b</w:t>
      </w:r>
      <w:r w:rsidRPr="004F2B03">
        <w:rPr>
          <w:rFonts w:eastAsiaTheme="minorEastAsia"/>
          <w:lang w:eastAsia="zh-CN"/>
        </w:rPr>
        <w:t>.</w:t>
      </w:r>
      <w:r>
        <w:rPr>
          <w:rFonts w:eastAsiaTheme="minorEastAsia" w:hint="eastAsia"/>
          <w:lang w:eastAsia="zh-CN"/>
        </w:rPr>
        <w:t xml:space="preserve"> </w:t>
      </w:r>
      <w:r w:rsidR="00883237">
        <w:rPr>
          <w:rFonts w:eastAsiaTheme="minorEastAsia" w:hint="eastAsia"/>
          <w:lang w:eastAsia="zh-CN"/>
        </w:rPr>
        <w:t xml:space="preserve">And RAN1 agreed that </w:t>
      </w:r>
      <w:proofErr w:type="gramStart"/>
      <w:r w:rsidR="00883237" w:rsidRPr="009035C9">
        <w:t>For</w:t>
      </w:r>
      <w:proofErr w:type="gramEnd"/>
      <w:r w:rsidR="00883237" w:rsidRPr="009035C9">
        <w:t xml:space="preserve"> channel measurement generated by T</w:t>
      </w:r>
      <w:r w:rsidR="00883237" w:rsidRPr="0028587A">
        <w:t>RP/gN</w:t>
      </w:r>
      <w:r w:rsidR="00883237" w:rsidRPr="0051157B">
        <w:t>B, existing IE “Time Stamp” in TS 38.455</w:t>
      </w:r>
      <w:r w:rsidR="00883237" w:rsidRPr="0051157B">
        <w:rPr>
          <w:rFonts w:eastAsia="等线" w:hint="eastAsia"/>
          <w:lang w:eastAsia="zh-CN"/>
        </w:rPr>
        <w:t xml:space="preserve"> can be reused fr</w:t>
      </w:r>
      <w:r w:rsidR="00883237" w:rsidRPr="0028587A">
        <w:rPr>
          <w:rFonts w:eastAsia="等线" w:hint="eastAsia"/>
          <w:lang w:eastAsia="zh-CN"/>
        </w:rPr>
        <w:t>om RAN1 perspective</w:t>
      </w:r>
      <w:r w:rsidR="00883237">
        <w:rPr>
          <w:rFonts w:eastAsiaTheme="minorEastAsia" w:hint="eastAsia"/>
          <w:lang w:eastAsia="zh-CN"/>
        </w:rPr>
        <w:t xml:space="preserve">. </w:t>
      </w:r>
      <w:r>
        <w:rPr>
          <w:rFonts w:eastAsiaTheme="minorEastAsia" w:hint="eastAsia"/>
          <w:lang w:eastAsia="zh-CN"/>
        </w:rPr>
        <w:t>The other information, if needed, is pending to RAN1.</w:t>
      </w:r>
    </w:p>
    <w:p w:rsidR="00713658" w:rsidRDefault="00713658" w:rsidP="00713658">
      <w:pPr>
        <w:widowControl w:val="0"/>
        <w:spacing w:afterLines="50" w:after="120"/>
        <w:jc w:val="both"/>
        <w:rPr>
          <w:rFonts w:eastAsiaTheme="minorEastAsia"/>
          <w:b/>
          <w:lang w:eastAsia="zh-CN"/>
        </w:rPr>
      </w:pPr>
      <w:r w:rsidRPr="002B2FAA">
        <w:rPr>
          <w:rFonts w:eastAsiaTheme="minorEastAsia"/>
          <w:b/>
          <w:lang w:eastAsia="zh-CN"/>
        </w:rPr>
        <w:t>Proposal</w:t>
      </w:r>
      <w:r>
        <w:rPr>
          <w:rFonts w:eastAsiaTheme="minorEastAsia" w:hint="eastAsia"/>
          <w:b/>
          <w:lang w:eastAsia="zh-CN"/>
        </w:rPr>
        <w:t xml:space="preserve"> </w:t>
      </w:r>
      <w:r w:rsidR="007B71E6">
        <w:rPr>
          <w:rFonts w:eastAsiaTheme="minorEastAsia" w:hint="eastAsia"/>
          <w:b/>
          <w:lang w:eastAsia="zh-CN"/>
        </w:rPr>
        <w:t>1</w:t>
      </w:r>
      <w:r w:rsidRPr="002B2FAA">
        <w:rPr>
          <w:rFonts w:eastAsiaTheme="minorEastAsia"/>
          <w:b/>
          <w:lang w:eastAsia="zh-CN"/>
        </w:rPr>
        <w:t>: In Case 3b</w:t>
      </w:r>
      <w:r>
        <w:rPr>
          <w:rFonts w:eastAsiaTheme="minorEastAsia" w:hint="eastAsia"/>
          <w:b/>
          <w:lang w:eastAsia="zh-CN"/>
        </w:rPr>
        <w:t xml:space="preserve">, </w:t>
      </w:r>
      <w:r w:rsidRPr="002B2FAA">
        <w:rPr>
          <w:rFonts w:eastAsiaTheme="minorEastAsia"/>
          <w:b/>
          <w:lang w:eastAsia="zh-CN"/>
        </w:rPr>
        <w:t>the</w:t>
      </w:r>
      <w:r w:rsidRPr="002B2FAA">
        <w:rPr>
          <w:rFonts w:eastAsiaTheme="minorEastAsia" w:hint="eastAsia"/>
          <w:b/>
          <w:lang w:eastAsia="zh-CN"/>
        </w:rPr>
        <w:t xml:space="preserve"> information</w:t>
      </w:r>
      <w:r w:rsidRPr="006E162F">
        <w:rPr>
          <w:b/>
        </w:rPr>
        <w:t xml:space="preserve"> </w:t>
      </w:r>
      <w:r>
        <w:rPr>
          <w:rFonts w:eastAsiaTheme="minorEastAsia" w:hint="eastAsia"/>
          <w:b/>
          <w:lang w:eastAsia="zh-CN"/>
        </w:rPr>
        <w:t>f</w:t>
      </w:r>
      <w:r w:rsidRPr="002B2FAA">
        <w:rPr>
          <w:b/>
        </w:rPr>
        <w:t>or training data collection</w:t>
      </w:r>
      <w:r w:rsidRPr="002B2FAA">
        <w:rPr>
          <w:rFonts w:eastAsiaTheme="minorEastAsia" w:hint="eastAsia"/>
          <w:b/>
          <w:lang w:eastAsia="zh-CN"/>
        </w:rPr>
        <w:t>, e.g.</w:t>
      </w:r>
      <w:r w:rsidRPr="002B2FAA">
        <w:rPr>
          <w:rFonts w:eastAsiaTheme="minorEastAsia"/>
          <w:b/>
          <w:lang w:eastAsia="zh-CN"/>
        </w:rPr>
        <w:t xml:space="preserve"> </w:t>
      </w:r>
      <w:r w:rsidRPr="002B2FAA">
        <w:rPr>
          <w:b/>
        </w:rPr>
        <w:t>channel measurement</w:t>
      </w:r>
      <w:r w:rsidRPr="002B2FAA">
        <w:rPr>
          <w:rFonts w:eastAsiaTheme="minorEastAsia"/>
          <w:b/>
          <w:lang w:eastAsia="zh-CN"/>
        </w:rPr>
        <w:t>,</w:t>
      </w:r>
      <w:r w:rsidRPr="002B2FAA">
        <w:rPr>
          <w:b/>
        </w:rPr>
        <w:t xml:space="preserve"> quality indicator of channel measurement</w:t>
      </w:r>
      <w:r w:rsidRPr="002B2FAA">
        <w:rPr>
          <w:rFonts w:eastAsiaTheme="minorEastAsia"/>
          <w:b/>
          <w:lang w:eastAsia="zh-CN"/>
        </w:rPr>
        <w:t xml:space="preserve">, </w:t>
      </w:r>
      <w:r w:rsidRPr="002B2FAA">
        <w:rPr>
          <w:b/>
        </w:rPr>
        <w:t>time stamp of channel measurement</w:t>
      </w:r>
      <w:r w:rsidRPr="002B2FAA">
        <w:rPr>
          <w:rFonts w:eastAsiaTheme="minorEastAsia"/>
          <w:b/>
          <w:lang w:eastAsia="zh-CN"/>
        </w:rPr>
        <w:t xml:space="preserve"> </w:t>
      </w:r>
      <w:r w:rsidR="0051157B">
        <w:rPr>
          <w:rFonts w:eastAsiaTheme="minorEastAsia" w:hint="eastAsia"/>
          <w:b/>
          <w:lang w:eastAsia="zh-CN"/>
        </w:rPr>
        <w:t>could</w:t>
      </w:r>
      <w:r w:rsidRPr="002B2FAA">
        <w:rPr>
          <w:rFonts w:eastAsiaTheme="minorEastAsia"/>
          <w:b/>
          <w:lang w:eastAsia="zh-CN"/>
        </w:rPr>
        <w:t xml:space="preserve"> be provide</w:t>
      </w:r>
      <w:r>
        <w:rPr>
          <w:rFonts w:eastAsiaTheme="minorEastAsia" w:hint="eastAsia"/>
          <w:b/>
          <w:lang w:eastAsia="zh-CN"/>
        </w:rPr>
        <w:t>d from gNB</w:t>
      </w:r>
      <w:r w:rsidRPr="002B2FAA">
        <w:rPr>
          <w:rFonts w:eastAsiaTheme="minorEastAsia"/>
          <w:b/>
          <w:lang w:eastAsia="zh-CN"/>
        </w:rPr>
        <w:t xml:space="preserve"> to LMF.</w:t>
      </w:r>
      <w:r>
        <w:rPr>
          <w:rFonts w:eastAsiaTheme="minorEastAsia" w:hint="eastAsia"/>
          <w:b/>
          <w:lang w:eastAsia="zh-CN"/>
        </w:rPr>
        <w:t xml:space="preserve"> The other information, if any, is pending to RAN1.</w:t>
      </w:r>
    </w:p>
    <w:p w:rsidR="001124C4" w:rsidRPr="00F13302" w:rsidRDefault="00F13302" w:rsidP="00F13302">
      <w:pPr>
        <w:widowControl w:val="0"/>
        <w:spacing w:afterLines="50" w:after="120"/>
        <w:jc w:val="both"/>
        <w:rPr>
          <w:rFonts w:eastAsiaTheme="minorEastAsia"/>
          <w:lang w:eastAsia="zh-CN"/>
        </w:rPr>
      </w:pPr>
      <w:r w:rsidRPr="00F13302">
        <w:rPr>
          <w:rFonts w:eastAsiaTheme="minorEastAsia" w:hint="eastAsia"/>
          <w:lang w:eastAsia="zh-CN"/>
        </w:rPr>
        <w:t>According to RAN1 agreements</w:t>
      </w:r>
      <w:r w:rsidR="001124C4" w:rsidRPr="00F13302">
        <w:rPr>
          <w:rFonts w:eastAsiaTheme="minorEastAsia"/>
          <w:lang w:eastAsia="zh-CN"/>
        </w:rPr>
        <w:t xml:space="preserve">, </w:t>
      </w:r>
      <w:r w:rsidRPr="00F13302">
        <w:rPr>
          <w:rFonts w:eastAsiaTheme="minorEastAsia" w:hint="eastAsia"/>
          <w:lang w:eastAsia="zh-CN"/>
        </w:rPr>
        <w:t xml:space="preserve">the label and related information could be generated by </w:t>
      </w:r>
      <w:r w:rsidRPr="00C62A9E">
        <w:t>PRU</w:t>
      </w:r>
      <w:r w:rsidRPr="00F13302">
        <w:rPr>
          <w:rFonts w:eastAsiaTheme="minorEastAsia" w:hint="eastAsia"/>
          <w:lang w:eastAsia="zh-CN"/>
        </w:rPr>
        <w:t xml:space="preserve">, </w:t>
      </w:r>
      <w:r w:rsidRPr="00C62A9E">
        <w:t>Non-PRU UE with estimated location</w:t>
      </w:r>
      <w:r w:rsidRPr="00F13302">
        <w:rPr>
          <w:rFonts w:eastAsiaTheme="minorEastAsia" w:hint="eastAsia"/>
          <w:lang w:eastAsia="zh-CN"/>
        </w:rPr>
        <w:t xml:space="preserve">, or </w:t>
      </w:r>
      <w:r>
        <w:t>LMF</w:t>
      </w:r>
      <w:r>
        <w:rPr>
          <w:rFonts w:eastAsiaTheme="minorEastAsia" w:hint="eastAsia"/>
          <w:lang w:eastAsia="zh-CN"/>
        </w:rPr>
        <w:t>. How</w:t>
      </w:r>
      <w:r w:rsidR="001124C4" w:rsidRPr="00F13302">
        <w:rPr>
          <w:rFonts w:eastAsiaTheme="minorEastAsia"/>
          <w:lang w:eastAsia="zh-CN"/>
        </w:rPr>
        <w:t xml:space="preserve"> to generate the label and related data is pending to RAN1 and RAN2, no impact to RAN3.</w:t>
      </w:r>
    </w:p>
    <w:p w:rsidR="001124C4" w:rsidRPr="002B2FAA" w:rsidRDefault="00A74043" w:rsidP="001124C4">
      <w:pPr>
        <w:spacing w:afterLines="50" w:after="120"/>
        <w:rPr>
          <w:rFonts w:eastAsiaTheme="minorEastAsia"/>
          <w:b/>
          <w:lang w:val="en-GB" w:eastAsia="zh-CN"/>
        </w:rPr>
      </w:pPr>
      <w:r w:rsidRPr="002B2FAA">
        <w:rPr>
          <w:rFonts w:eastAsiaTheme="minorEastAsia"/>
          <w:b/>
          <w:lang w:eastAsia="zh-CN"/>
        </w:rPr>
        <w:t xml:space="preserve">Proposal </w:t>
      </w:r>
      <w:r w:rsidR="007B71E6">
        <w:rPr>
          <w:rFonts w:eastAsiaTheme="minorEastAsia" w:hint="eastAsia"/>
          <w:b/>
          <w:lang w:eastAsia="zh-CN"/>
        </w:rPr>
        <w:t>2</w:t>
      </w:r>
      <w:r w:rsidR="001124C4" w:rsidRPr="002B2FAA">
        <w:rPr>
          <w:rFonts w:eastAsiaTheme="minorEastAsia"/>
          <w:b/>
          <w:lang w:val="en-GB" w:eastAsia="zh-CN"/>
        </w:rPr>
        <w:t xml:space="preserve">: In </w:t>
      </w:r>
      <w:r w:rsidR="006E162F">
        <w:rPr>
          <w:rFonts w:eastAsiaTheme="minorEastAsia"/>
          <w:b/>
          <w:lang w:eastAsia="zh-CN"/>
        </w:rPr>
        <w:t>C</w:t>
      </w:r>
      <w:r w:rsidR="001124C4" w:rsidRPr="002B2FAA">
        <w:rPr>
          <w:rFonts w:eastAsiaTheme="minorEastAsia"/>
          <w:b/>
          <w:lang w:eastAsia="zh-CN"/>
        </w:rPr>
        <w:t>ase 3b, how to generate the label and related data is pending to RAN1 and RAN2, no impact to RAN3.</w:t>
      </w:r>
    </w:p>
    <w:p w:rsidR="00671BA3" w:rsidRPr="008503E8" w:rsidRDefault="00671BA3" w:rsidP="008503E8">
      <w:pPr>
        <w:rPr>
          <w:rFonts w:eastAsiaTheme="minorEastAsia"/>
          <w:b/>
          <w:lang w:eastAsia="zh-CN"/>
        </w:rPr>
      </w:pPr>
    </w:p>
    <w:p w:rsidR="00671BA3" w:rsidRPr="00A22C8E" w:rsidRDefault="007F78F9" w:rsidP="00A22C8E">
      <w:pPr>
        <w:pStyle w:val="22"/>
        <w:widowControl w:val="0"/>
        <w:tabs>
          <w:tab w:val="clear" w:pos="-806"/>
          <w:tab w:val="clear" w:pos="567"/>
          <w:tab w:val="num" w:pos="576"/>
        </w:tabs>
        <w:spacing w:before="120" w:after="120" w:line="240" w:lineRule="atLeast"/>
        <w:ind w:left="576" w:hanging="576"/>
        <w:rPr>
          <w:rFonts w:eastAsiaTheme="minorEastAsia"/>
          <w:b w:val="0"/>
          <w:sz w:val="22"/>
        </w:rPr>
      </w:pPr>
      <w:r>
        <w:rPr>
          <w:rFonts w:eastAsiaTheme="minorEastAsia" w:hint="eastAsia"/>
          <w:b w:val="0"/>
          <w:sz w:val="22"/>
        </w:rPr>
        <w:t>I</w:t>
      </w:r>
      <w:r w:rsidR="00671BA3" w:rsidRPr="00A22C8E">
        <w:rPr>
          <w:rFonts w:eastAsiaTheme="minorEastAsia"/>
          <w:b w:val="0"/>
          <w:sz w:val="22"/>
        </w:rPr>
        <w:t>nference</w:t>
      </w:r>
      <w:r w:rsidR="00671BA3" w:rsidRPr="00A22C8E">
        <w:rPr>
          <w:rFonts w:eastAsiaTheme="minorEastAsia" w:hint="eastAsia"/>
          <w:b w:val="0"/>
          <w:sz w:val="22"/>
        </w:rPr>
        <w:t xml:space="preserve"> </w:t>
      </w:r>
    </w:p>
    <w:p w:rsidR="00671BA3" w:rsidRPr="0059217F" w:rsidRDefault="0059217F" w:rsidP="00671BA3">
      <w:pPr>
        <w:rPr>
          <w:rFonts w:eastAsiaTheme="minorEastAsia"/>
          <w:lang w:eastAsia="zh-CN"/>
        </w:rPr>
      </w:pPr>
      <w:r w:rsidRPr="0059217F">
        <w:rPr>
          <w:rFonts w:eastAsiaTheme="minorEastAsia" w:hint="eastAsia"/>
          <w:lang w:eastAsia="zh-CN"/>
        </w:rPr>
        <w:t>For Model Input/Report for inference, the corresponding agreements in RAN1 could be found below:</w:t>
      </w:r>
    </w:p>
    <w:tbl>
      <w:tblPr>
        <w:tblStyle w:val="af0"/>
        <w:tblW w:w="0" w:type="auto"/>
        <w:tblInd w:w="108" w:type="dxa"/>
        <w:tblLook w:val="04A0" w:firstRow="1" w:lastRow="0" w:firstColumn="1" w:lastColumn="0" w:noHBand="0" w:noVBand="1"/>
      </w:tblPr>
      <w:tblGrid>
        <w:gridCol w:w="9178"/>
      </w:tblGrid>
      <w:tr w:rsidR="0059217F" w:rsidTr="002B2FAA">
        <w:trPr>
          <w:trHeight w:val="9346"/>
        </w:trPr>
        <w:tc>
          <w:tcPr>
            <w:tcW w:w="9178" w:type="dxa"/>
          </w:tcPr>
          <w:p w:rsidR="0059217F" w:rsidRPr="003E111F" w:rsidRDefault="0059217F" w:rsidP="0059217F">
            <w:pPr>
              <w:rPr>
                <w:rFonts w:eastAsiaTheme="minorEastAsia"/>
                <w:lang w:val="en-GB" w:eastAsia="zh-CN"/>
              </w:rPr>
            </w:pPr>
            <w:r>
              <w:rPr>
                <w:rFonts w:hint="eastAsia"/>
                <w:b/>
              </w:rPr>
              <w:lastRenderedPageBreak/>
              <w:t>RAN</w:t>
            </w:r>
            <w:r w:rsidR="009817A2">
              <w:rPr>
                <w:rFonts w:eastAsiaTheme="minorEastAsia" w:hint="eastAsia"/>
                <w:b/>
                <w:lang w:eastAsia="zh-CN"/>
              </w:rPr>
              <w:t>1</w:t>
            </w:r>
            <w:r>
              <w:rPr>
                <w:rFonts w:hint="eastAsia"/>
                <w:b/>
              </w:rPr>
              <w:t>#116</w:t>
            </w:r>
            <w:r w:rsidR="003E111F">
              <w:rPr>
                <w:rFonts w:eastAsiaTheme="minorEastAsia" w:hint="eastAsia"/>
                <w:b/>
                <w:lang w:eastAsia="zh-CN"/>
              </w:rPr>
              <w:t>:</w:t>
            </w:r>
          </w:p>
          <w:p w:rsidR="0059217F" w:rsidRPr="002C3772" w:rsidRDefault="0059217F" w:rsidP="0059217F">
            <w:pPr>
              <w:rPr>
                <w:rFonts w:eastAsia="等线"/>
                <w:b/>
                <w:bCs/>
                <w:highlight w:val="green"/>
              </w:rPr>
            </w:pPr>
            <w:r w:rsidRPr="002C3772">
              <w:rPr>
                <w:rFonts w:eastAsia="等线" w:hint="eastAsia"/>
                <w:b/>
                <w:bCs/>
                <w:highlight w:val="green"/>
              </w:rPr>
              <w:t>A</w:t>
            </w:r>
            <w:r w:rsidRPr="002C3772">
              <w:rPr>
                <w:rFonts w:eastAsia="等线"/>
                <w:b/>
                <w:bCs/>
                <w:highlight w:val="green"/>
              </w:rPr>
              <w:t>greement</w:t>
            </w:r>
          </w:p>
          <w:p w:rsidR="0059217F" w:rsidRPr="003742DC" w:rsidRDefault="0059217F" w:rsidP="0059217F">
            <w:pPr>
              <w:numPr>
                <w:ilvl w:val="0"/>
                <w:numId w:val="19"/>
              </w:numPr>
            </w:pPr>
            <w:r w:rsidRPr="003742DC">
              <w:t xml:space="preserve">For AI/ML based positioning </w:t>
            </w:r>
            <w:r w:rsidRPr="002B2FAA">
              <w:rPr>
                <w:highlight w:val="yellow"/>
              </w:rPr>
              <w:t>case 3b</w:t>
            </w:r>
            <w:r w:rsidRPr="003742DC">
              <w:t xml:space="preserve">, at least the following types of </w:t>
            </w:r>
            <w:r w:rsidRPr="0040351A">
              <w:rPr>
                <w:highlight w:val="yellow"/>
              </w:rPr>
              <w:t>time domain channel measurements</w:t>
            </w:r>
            <w:r w:rsidRPr="003742DC">
              <w:t xml:space="preserve"> are supported for reporting: </w:t>
            </w:r>
          </w:p>
          <w:p w:rsidR="0059217F" w:rsidRPr="0040351A" w:rsidRDefault="0059217F" w:rsidP="0051157B">
            <w:pPr>
              <w:pStyle w:val="af8"/>
              <w:widowControl w:val="0"/>
              <w:numPr>
                <w:ilvl w:val="0"/>
                <w:numId w:val="18"/>
              </w:numPr>
              <w:overflowPunct/>
              <w:autoSpaceDE/>
              <w:autoSpaceDN/>
              <w:adjustRightInd/>
              <w:spacing w:after="120"/>
              <w:ind w:left="851" w:hanging="425"/>
              <w:contextualSpacing w:val="0"/>
              <w:jc w:val="both"/>
              <w:textAlignment w:val="auto"/>
              <w:rPr>
                <w:highlight w:val="yellow"/>
                <w:lang w:val="en-US"/>
              </w:rPr>
            </w:pPr>
            <w:r w:rsidRPr="0040351A">
              <w:rPr>
                <w:highlight w:val="yellow"/>
                <w:lang w:val="en-US"/>
              </w:rPr>
              <w:t>timing information;</w:t>
            </w:r>
          </w:p>
          <w:p w:rsidR="0059217F" w:rsidRPr="0040351A" w:rsidRDefault="0059217F" w:rsidP="0051157B">
            <w:pPr>
              <w:pStyle w:val="af8"/>
              <w:widowControl w:val="0"/>
              <w:numPr>
                <w:ilvl w:val="0"/>
                <w:numId w:val="18"/>
              </w:numPr>
              <w:overflowPunct/>
              <w:autoSpaceDE/>
              <w:autoSpaceDN/>
              <w:adjustRightInd/>
              <w:spacing w:after="120"/>
              <w:ind w:left="851" w:hanging="425"/>
              <w:contextualSpacing w:val="0"/>
              <w:jc w:val="both"/>
              <w:textAlignment w:val="auto"/>
              <w:rPr>
                <w:highlight w:val="yellow"/>
                <w:lang w:val="en-US"/>
              </w:rPr>
            </w:pPr>
            <w:proofErr w:type="gramStart"/>
            <w:r w:rsidRPr="0040351A">
              <w:rPr>
                <w:highlight w:val="yellow"/>
                <w:lang w:val="en-US"/>
              </w:rPr>
              <w:t>paired</w:t>
            </w:r>
            <w:proofErr w:type="gramEnd"/>
            <w:r w:rsidRPr="0040351A">
              <w:rPr>
                <w:highlight w:val="yellow"/>
                <w:lang w:val="en-US"/>
              </w:rPr>
              <w:t xml:space="preserve"> timing information and power information.</w:t>
            </w:r>
          </w:p>
          <w:p w:rsidR="0059217F" w:rsidRDefault="0059217F" w:rsidP="0059217F">
            <w:pPr>
              <w:rPr>
                <w:rFonts w:eastAsia="等线"/>
                <w:b/>
                <w:highlight w:val="green"/>
              </w:rPr>
            </w:pPr>
          </w:p>
          <w:p w:rsidR="0059217F" w:rsidRPr="003742DC" w:rsidRDefault="0059217F" w:rsidP="0059217F">
            <w:pPr>
              <w:rPr>
                <w:rFonts w:eastAsia="等线"/>
                <w:b/>
                <w:highlight w:val="green"/>
              </w:rPr>
            </w:pPr>
            <w:r w:rsidRPr="003742DC">
              <w:rPr>
                <w:rFonts w:eastAsia="等线" w:hint="eastAsia"/>
                <w:b/>
                <w:highlight w:val="green"/>
              </w:rPr>
              <w:t>A</w:t>
            </w:r>
            <w:r w:rsidRPr="003742DC">
              <w:rPr>
                <w:rFonts w:eastAsia="等线"/>
                <w:b/>
                <w:highlight w:val="green"/>
              </w:rPr>
              <w:t>greement</w:t>
            </w:r>
          </w:p>
          <w:p w:rsidR="0059217F" w:rsidRPr="003742DC" w:rsidRDefault="0059217F" w:rsidP="0059217F">
            <w:r w:rsidRPr="003742DC">
              <w:t>In Rel-19 AI/ML based positioning, regarding the time domain channel measurements, RAN1 investigate the following alternatives:</w:t>
            </w:r>
          </w:p>
          <w:p w:rsidR="0059217F" w:rsidRPr="003742DC" w:rsidRDefault="0059217F" w:rsidP="0051157B">
            <w:pPr>
              <w:pStyle w:val="af8"/>
              <w:widowControl w:val="0"/>
              <w:numPr>
                <w:ilvl w:val="3"/>
                <w:numId w:val="20"/>
              </w:numPr>
              <w:overflowPunct/>
              <w:autoSpaceDE/>
              <w:autoSpaceDN/>
              <w:adjustRightInd/>
              <w:spacing w:after="120"/>
              <w:ind w:left="720"/>
              <w:contextualSpacing w:val="0"/>
              <w:jc w:val="both"/>
              <w:textAlignment w:val="auto"/>
            </w:pPr>
            <w:r w:rsidRPr="003742DC">
              <w:t xml:space="preserve">Alternative (a). </w:t>
            </w:r>
            <w:r w:rsidRPr="0040351A">
              <w:rPr>
                <w:highlight w:val="yellow"/>
              </w:rPr>
              <w:t xml:space="preserve"> Sample-based measurements, </w:t>
            </w:r>
            <w:r w:rsidRPr="003742DC">
              <w:t xml:space="preserve">where the timing information is an integer multiple of sampling periods. </w:t>
            </w:r>
          </w:p>
          <w:p w:rsidR="0059217F" w:rsidRPr="003742DC" w:rsidRDefault="0059217F" w:rsidP="0051157B">
            <w:pPr>
              <w:pStyle w:val="af8"/>
              <w:widowControl w:val="0"/>
              <w:numPr>
                <w:ilvl w:val="3"/>
                <w:numId w:val="20"/>
              </w:numPr>
              <w:overflowPunct/>
              <w:autoSpaceDE/>
              <w:autoSpaceDN/>
              <w:adjustRightInd/>
              <w:spacing w:after="120"/>
              <w:ind w:left="720"/>
              <w:contextualSpacing w:val="0"/>
              <w:jc w:val="both"/>
              <w:textAlignment w:val="auto"/>
            </w:pPr>
            <w:r w:rsidRPr="003742DC">
              <w:t xml:space="preserve">Alternative (b).  </w:t>
            </w:r>
            <w:r w:rsidRPr="0040351A">
              <w:rPr>
                <w:highlight w:val="yellow"/>
              </w:rPr>
              <w:t>Path-based measurements,</w:t>
            </w:r>
            <w:r w:rsidRPr="003742DC">
              <w:t xml:space="preserve"> where the timing information is according to the detected path timing and may not be an integer multiple of sampling periods.</w:t>
            </w:r>
          </w:p>
          <w:p w:rsidR="0059217F" w:rsidRPr="003742DC" w:rsidRDefault="0059217F" w:rsidP="0059217F">
            <w:r w:rsidRPr="003742DC">
              <w:t>The issues to be studied include, but not limited to, the following:</w:t>
            </w:r>
          </w:p>
          <w:p w:rsidR="0059217F" w:rsidRPr="003742DC" w:rsidRDefault="0059217F" w:rsidP="0051157B">
            <w:pPr>
              <w:pStyle w:val="af8"/>
              <w:widowControl w:val="0"/>
              <w:numPr>
                <w:ilvl w:val="3"/>
                <w:numId w:val="20"/>
              </w:numPr>
              <w:overflowPunct/>
              <w:autoSpaceDE/>
              <w:autoSpaceDN/>
              <w:adjustRightInd/>
              <w:spacing w:after="120"/>
              <w:ind w:left="720"/>
              <w:contextualSpacing w:val="0"/>
              <w:jc w:val="both"/>
              <w:textAlignment w:val="auto"/>
            </w:pPr>
            <w:proofErr w:type="spellStart"/>
            <w:r w:rsidRPr="003742DC">
              <w:t>Tradeoff</w:t>
            </w:r>
            <w:proofErr w:type="spellEnd"/>
            <w:r w:rsidRPr="003742DC">
              <w:t xml:space="preserve"> of positioning accuracy and signaling overhead</w:t>
            </w:r>
          </w:p>
          <w:p w:rsidR="0059217F" w:rsidRPr="003742DC" w:rsidRDefault="0059217F" w:rsidP="0051157B">
            <w:pPr>
              <w:pStyle w:val="af8"/>
              <w:widowControl w:val="0"/>
              <w:numPr>
                <w:ilvl w:val="3"/>
                <w:numId w:val="20"/>
              </w:numPr>
              <w:overflowPunct/>
              <w:autoSpaceDE/>
              <w:autoSpaceDN/>
              <w:adjustRightInd/>
              <w:spacing w:after="120"/>
              <w:ind w:left="720"/>
              <w:contextualSpacing w:val="0"/>
              <w:jc w:val="both"/>
              <w:textAlignment w:val="auto"/>
            </w:pPr>
            <w:r w:rsidRPr="003742DC">
              <w:t xml:space="preserve">Impact and necessary details of gNB/UE implementation to obtain the channel measurement values. </w:t>
            </w:r>
          </w:p>
          <w:p w:rsidR="0059217F" w:rsidRPr="003742DC" w:rsidRDefault="0059217F" w:rsidP="0051157B">
            <w:pPr>
              <w:pStyle w:val="af8"/>
              <w:widowControl w:val="0"/>
              <w:numPr>
                <w:ilvl w:val="3"/>
                <w:numId w:val="20"/>
              </w:numPr>
              <w:overflowPunct/>
              <w:autoSpaceDE/>
              <w:autoSpaceDN/>
              <w:adjustRightInd/>
              <w:spacing w:after="120"/>
              <w:ind w:left="720"/>
              <w:contextualSpacing w:val="0"/>
              <w:jc w:val="both"/>
              <w:textAlignment w:val="auto"/>
            </w:pPr>
            <w:r w:rsidRPr="003742DC">
              <w:t>Whether the same Alternative(s) applies to all cases</w:t>
            </w:r>
            <w:r w:rsidRPr="003742DC">
              <w:rPr>
                <w:lang w:val="en-US"/>
              </w:rPr>
              <w:t xml:space="preserve"> </w:t>
            </w:r>
            <w:r w:rsidRPr="003742DC">
              <w:t>or not</w:t>
            </w:r>
          </w:p>
          <w:p w:rsidR="0059217F" w:rsidRPr="003742DC" w:rsidRDefault="0059217F" w:rsidP="0051157B">
            <w:pPr>
              <w:pStyle w:val="af8"/>
              <w:widowControl w:val="0"/>
              <w:numPr>
                <w:ilvl w:val="3"/>
                <w:numId w:val="20"/>
              </w:numPr>
              <w:overflowPunct/>
              <w:autoSpaceDE/>
              <w:autoSpaceDN/>
              <w:adjustRightInd/>
              <w:spacing w:after="120"/>
              <w:ind w:left="720"/>
              <w:contextualSpacing w:val="0"/>
              <w:jc w:val="both"/>
              <w:textAlignment w:val="auto"/>
            </w:pPr>
            <w:r w:rsidRPr="003742DC">
              <w:t>Applicability and necessity of specifying the Alternative(s) to different cases</w:t>
            </w:r>
          </w:p>
          <w:p w:rsidR="0059217F" w:rsidRPr="003742DC" w:rsidRDefault="0059217F" w:rsidP="0051157B">
            <w:pPr>
              <w:pStyle w:val="af8"/>
              <w:widowControl w:val="0"/>
              <w:numPr>
                <w:ilvl w:val="3"/>
                <w:numId w:val="20"/>
              </w:numPr>
              <w:overflowPunct/>
              <w:autoSpaceDE/>
              <w:autoSpaceDN/>
              <w:adjustRightInd/>
              <w:spacing w:after="120"/>
              <w:ind w:left="720"/>
              <w:contextualSpacing w:val="0"/>
              <w:jc w:val="both"/>
              <w:textAlignment w:val="auto"/>
            </w:pPr>
            <w:r w:rsidRPr="003742DC">
              <w:t xml:space="preserve">Note: different sub-cases may have different issues. </w:t>
            </w:r>
          </w:p>
          <w:p w:rsidR="0059217F" w:rsidRDefault="0059217F" w:rsidP="0059217F">
            <w:r w:rsidRPr="003742DC">
              <w:t>Note: In addition to timing information, the components for the channel measurement for model input may also include power and potentially phase. To provide the type of the channel measurement in their investigation.</w:t>
            </w:r>
          </w:p>
          <w:p w:rsidR="0059217F" w:rsidRPr="00394459" w:rsidRDefault="0059217F" w:rsidP="0059217F"/>
          <w:p w:rsidR="0059217F" w:rsidRPr="00346E02" w:rsidRDefault="0059217F" w:rsidP="0059217F">
            <w:pPr>
              <w:rPr>
                <w:b/>
                <w:highlight w:val="green"/>
              </w:rPr>
            </w:pPr>
            <w:r w:rsidRPr="00346E02">
              <w:rPr>
                <w:b/>
                <w:highlight w:val="green"/>
              </w:rPr>
              <w:t>Agreement</w:t>
            </w:r>
          </w:p>
          <w:p w:rsidR="0059217F" w:rsidRPr="00346E02" w:rsidRDefault="0059217F" w:rsidP="0059217F">
            <w:pPr>
              <w:rPr>
                <w:rFonts w:cs="等线"/>
              </w:rPr>
            </w:pPr>
            <w:r w:rsidRPr="00346E02">
              <w:t xml:space="preserve">For AI/ML based positioning </w:t>
            </w:r>
            <w:r w:rsidRPr="002B2FAA">
              <w:rPr>
                <w:highlight w:val="yellow"/>
              </w:rPr>
              <w:t>Case 3b</w:t>
            </w:r>
            <w:r w:rsidRPr="00346E02">
              <w:t xml:space="preserve">, for gNB channel measurements reported to LMF, </w:t>
            </w:r>
            <w:r w:rsidRPr="00346E02">
              <w:rPr>
                <w:rFonts w:cs="等线"/>
              </w:rPr>
              <w:t xml:space="preserve">the timing information is represented relative to a reference time. </w:t>
            </w:r>
          </w:p>
          <w:p w:rsidR="0059217F" w:rsidRPr="00280177" w:rsidRDefault="0059217F" w:rsidP="0051157B">
            <w:pPr>
              <w:pStyle w:val="af8"/>
              <w:widowControl w:val="0"/>
              <w:numPr>
                <w:ilvl w:val="0"/>
                <w:numId w:val="22"/>
              </w:numPr>
              <w:overflowPunct/>
              <w:autoSpaceDE/>
              <w:autoSpaceDN/>
              <w:adjustRightInd/>
              <w:spacing w:after="120"/>
              <w:contextualSpacing w:val="0"/>
              <w:jc w:val="both"/>
              <w:textAlignment w:val="auto"/>
              <w:rPr>
                <w:rFonts w:cs="等线"/>
                <w:lang w:val="en-US"/>
              </w:rPr>
            </w:pPr>
            <w:r w:rsidRPr="00346E02">
              <w:rPr>
                <w:rFonts w:cs="等线"/>
                <w:lang w:val="en-US"/>
              </w:rPr>
              <w:t>FFS: Whether any specification impact of the reference time used to represent the timing information. Details of the reference time</w:t>
            </w:r>
          </w:p>
          <w:p w:rsidR="0059217F" w:rsidRPr="003742DC" w:rsidRDefault="0059217F" w:rsidP="0059217F"/>
          <w:p w:rsidR="0059217F" w:rsidRPr="00A73E8E" w:rsidRDefault="0059217F" w:rsidP="0059217F">
            <w:pPr>
              <w:rPr>
                <w:rFonts w:eastAsia="等线"/>
                <w:b/>
                <w:bCs/>
                <w:highlight w:val="green"/>
              </w:rPr>
            </w:pPr>
            <w:r w:rsidRPr="00A73E8E">
              <w:rPr>
                <w:rFonts w:eastAsia="等线" w:hint="eastAsia"/>
                <w:b/>
                <w:bCs/>
                <w:highlight w:val="green"/>
              </w:rPr>
              <w:t>A</w:t>
            </w:r>
            <w:r w:rsidRPr="00A73E8E">
              <w:rPr>
                <w:rFonts w:eastAsia="等线"/>
                <w:b/>
                <w:bCs/>
                <w:highlight w:val="green"/>
              </w:rPr>
              <w:t>greement</w:t>
            </w:r>
          </w:p>
          <w:p w:rsidR="0059217F" w:rsidRPr="00346E02" w:rsidRDefault="0059217F" w:rsidP="0059217F">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rsidR="0059217F" w:rsidRPr="00346E02" w:rsidRDefault="0059217F" w:rsidP="0051157B">
            <w:pPr>
              <w:pStyle w:val="af8"/>
              <w:widowControl w:val="0"/>
              <w:numPr>
                <w:ilvl w:val="0"/>
                <w:numId w:val="23"/>
              </w:numPr>
              <w:overflowPunct/>
              <w:autoSpaceDE/>
              <w:autoSpaceDN/>
              <w:adjustRightInd/>
              <w:spacing w:after="120"/>
              <w:contextualSpacing w:val="0"/>
              <w:jc w:val="both"/>
              <w:textAlignment w:val="auto"/>
              <w:rPr>
                <w:rFonts w:cs="等线"/>
                <w:lang w:val="en-US"/>
              </w:rPr>
            </w:pPr>
            <w:r w:rsidRPr="00346E02">
              <w:rPr>
                <w:lang w:val="en-US"/>
              </w:rPr>
              <w:t>Tradeoff of positioning accuracy and signaling overhe</w:t>
            </w:r>
            <w:r>
              <w:rPr>
                <w:lang w:val="en-US"/>
              </w:rPr>
              <w:t>ad</w:t>
            </w:r>
          </w:p>
          <w:p w:rsidR="0059217F" w:rsidRPr="00346E02" w:rsidRDefault="0059217F" w:rsidP="0051157B">
            <w:pPr>
              <w:pStyle w:val="af8"/>
              <w:widowControl w:val="0"/>
              <w:numPr>
                <w:ilvl w:val="0"/>
                <w:numId w:val="23"/>
              </w:numPr>
              <w:overflowPunct/>
              <w:autoSpaceDE/>
              <w:autoSpaceDN/>
              <w:adjustRightInd/>
              <w:spacing w:after="120"/>
              <w:contextualSpacing w:val="0"/>
              <w:jc w:val="both"/>
              <w:textAlignment w:val="auto"/>
              <w:rPr>
                <w:rFonts w:cs="等线"/>
                <w:lang w:val="en-US"/>
              </w:rPr>
            </w:pPr>
            <w:r w:rsidRPr="00346E02">
              <w:rPr>
                <w:rFonts w:cs="Calibri"/>
                <w:lang w:val="en-US"/>
              </w:rPr>
              <w:t>The impact of transmitter and receiver implementation</w:t>
            </w:r>
          </w:p>
          <w:p w:rsidR="0059217F" w:rsidRPr="00346E02" w:rsidRDefault="0059217F" w:rsidP="0051157B">
            <w:pPr>
              <w:pStyle w:val="af8"/>
              <w:widowControl w:val="0"/>
              <w:numPr>
                <w:ilvl w:val="0"/>
                <w:numId w:val="23"/>
              </w:numPr>
              <w:overflowPunct/>
              <w:autoSpaceDE/>
              <w:autoSpaceDN/>
              <w:adjustRightInd/>
              <w:spacing w:after="120"/>
              <w:contextualSpacing w:val="0"/>
              <w:jc w:val="both"/>
              <w:textAlignment w:val="auto"/>
              <w:rPr>
                <w:rFonts w:cs="等线"/>
              </w:rPr>
            </w:pPr>
            <w:r w:rsidRPr="00346E02">
              <w:rPr>
                <w:lang w:val="en-US"/>
              </w:rPr>
              <w:t>S</w:t>
            </w:r>
            <w:proofErr w:type="spellStart"/>
            <w:r w:rsidRPr="00346E02">
              <w:t>pecification</w:t>
            </w:r>
            <w:proofErr w:type="spellEnd"/>
            <w:r w:rsidRPr="00346E02">
              <w:t xml:space="preserve"> impact</w:t>
            </w:r>
          </w:p>
          <w:p w:rsidR="0059217F" w:rsidRPr="00346E02" w:rsidRDefault="0059217F" w:rsidP="0051157B">
            <w:pPr>
              <w:pStyle w:val="af8"/>
              <w:widowControl w:val="0"/>
              <w:numPr>
                <w:ilvl w:val="0"/>
                <w:numId w:val="23"/>
              </w:numPr>
              <w:overflowPunct/>
              <w:autoSpaceDE/>
              <w:autoSpaceDN/>
              <w:adjustRightInd/>
              <w:spacing w:after="120"/>
              <w:contextualSpacing w:val="0"/>
              <w:jc w:val="both"/>
              <w:textAlignment w:val="auto"/>
              <w:rPr>
                <w:rFonts w:cs="等线"/>
              </w:rPr>
            </w:pPr>
            <w:r w:rsidRPr="00346E02">
              <w:rPr>
                <w:rFonts w:eastAsia="宋体" w:hint="eastAsia"/>
                <w:lang w:val="en-US"/>
              </w:rPr>
              <w:t>Other aspects are not precluded</w:t>
            </w:r>
          </w:p>
          <w:p w:rsidR="0059217F" w:rsidRPr="0059217F" w:rsidRDefault="0059217F" w:rsidP="0059217F">
            <w:pPr>
              <w:rPr>
                <w:rFonts w:eastAsiaTheme="minorEastAsia"/>
                <w:lang w:val="en-GB" w:eastAsia="zh-CN"/>
              </w:rPr>
            </w:pPr>
            <w:r w:rsidRPr="00346E02">
              <w:rPr>
                <w:rFonts w:cs="等线"/>
              </w:rPr>
              <w:t>Note: the phase information may be used in different ways, e.g., one phase value for the first path or first sample only; triplet of {timing information, power information, phase information} for CIR, etc.</w:t>
            </w:r>
          </w:p>
        </w:tc>
      </w:tr>
    </w:tbl>
    <w:p w:rsidR="0059217F" w:rsidRPr="0059217F" w:rsidRDefault="0059217F" w:rsidP="0059217F">
      <w:pPr>
        <w:rPr>
          <w:rFonts w:eastAsiaTheme="minorEastAsia"/>
          <w:lang w:eastAsia="zh-CN"/>
        </w:rPr>
      </w:pPr>
    </w:p>
    <w:tbl>
      <w:tblPr>
        <w:tblStyle w:val="af0"/>
        <w:tblW w:w="0" w:type="auto"/>
        <w:tblInd w:w="108" w:type="dxa"/>
        <w:tblLook w:val="04A0" w:firstRow="1" w:lastRow="0" w:firstColumn="1" w:lastColumn="0" w:noHBand="0" w:noVBand="1"/>
      </w:tblPr>
      <w:tblGrid>
        <w:gridCol w:w="9178"/>
      </w:tblGrid>
      <w:tr w:rsidR="0059217F" w:rsidTr="00FD5C77">
        <w:trPr>
          <w:trHeight w:val="1645"/>
        </w:trPr>
        <w:tc>
          <w:tcPr>
            <w:tcW w:w="9178" w:type="dxa"/>
          </w:tcPr>
          <w:p w:rsidR="0059217F" w:rsidRPr="003E111F" w:rsidRDefault="0059217F" w:rsidP="0059217F">
            <w:pPr>
              <w:rPr>
                <w:rFonts w:eastAsiaTheme="minorEastAsia"/>
                <w:b/>
                <w:lang w:val="en-GB" w:eastAsia="zh-CN"/>
              </w:rPr>
            </w:pPr>
            <w:r>
              <w:rPr>
                <w:rFonts w:hint="eastAsia"/>
                <w:b/>
                <w:lang w:val="en-GB"/>
              </w:rPr>
              <w:t>RAN</w:t>
            </w:r>
            <w:r w:rsidR="009817A2">
              <w:rPr>
                <w:rFonts w:eastAsiaTheme="minorEastAsia" w:hint="eastAsia"/>
                <w:b/>
                <w:lang w:val="en-GB" w:eastAsia="zh-CN"/>
              </w:rPr>
              <w:t>1</w:t>
            </w:r>
            <w:r>
              <w:rPr>
                <w:rFonts w:hint="eastAsia"/>
                <w:b/>
                <w:lang w:val="en-GB"/>
              </w:rPr>
              <w:t>#</w:t>
            </w:r>
            <w:r w:rsidRPr="00BA6399">
              <w:rPr>
                <w:rFonts w:hint="eastAsia"/>
                <w:b/>
                <w:lang w:val="en-GB"/>
              </w:rPr>
              <w:t xml:space="preserve">116 </w:t>
            </w:r>
            <w:proofErr w:type="spellStart"/>
            <w:r w:rsidRPr="00BA6399">
              <w:rPr>
                <w:rFonts w:hint="eastAsia"/>
                <w:b/>
                <w:lang w:val="en-GB"/>
              </w:rPr>
              <w:t>bis</w:t>
            </w:r>
            <w:proofErr w:type="spellEnd"/>
            <w:r w:rsidR="003E111F">
              <w:rPr>
                <w:rFonts w:eastAsiaTheme="minorEastAsia" w:hint="eastAsia"/>
                <w:b/>
                <w:lang w:val="en-GB" w:eastAsia="zh-CN"/>
              </w:rPr>
              <w:t>:</w:t>
            </w:r>
          </w:p>
          <w:p w:rsidR="0059217F" w:rsidRPr="003742DC" w:rsidRDefault="0059217F" w:rsidP="0059217F">
            <w:pPr>
              <w:rPr>
                <w:rFonts w:eastAsia="等线"/>
                <w:b/>
                <w:highlight w:val="green"/>
              </w:rPr>
            </w:pPr>
            <w:r w:rsidRPr="003742DC">
              <w:rPr>
                <w:rFonts w:eastAsia="等线" w:hint="eastAsia"/>
                <w:b/>
                <w:highlight w:val="green"/>
              </w:rPr>
              <w:t>Agreement</w:t>
            </w:r>
          </w:p>
          <w:p w:rsidR="0059217F" w:rsidRPr="001028BE" w:rsidRDefault="0059217F" w:rsidP="0059217F">
            <w:pPr>
              <w:rPr>
                <w:rFonts w:eastAsia="等线" w:cs="等线"/>
              </w:rPr>
            </w:pPr>
            <w:r w:rsidRPr="001028BE">
              <w:rPr>
                <w:rFonts w:cs="等线"/>
              </w:rPr>
              <w:t xml:space="preserve">For AI/ML based positioning </w:t>
            </w:r>
            <w:r w:rsidRPr="002B2FAA">
              <w:rPr>
                <w:rFonts w:cs="等线"/>
                <w:highlight w:val="yellow"/>
              </w:rPr>
              <w:t>Case 3b</w:t>
            </w:r>
            <w:r w:rsidRPr="001028BE">
              <w:rPr>
                <w:rFonts w:cs="等线"/>
              </w:rPr>
              <w:t xml:space="preserve">, for gNB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 </w:t>
            </w:r>
          </w:p>
          <w:p w:rsidR="0059217F" w:rsidRPr="001028BE" w:rsidRDefault="0059217F" w:rsidP="0059217F">
            <w:pPr>
              <w:rPr>
                <w:rFonts w:eastAsia="等线" w:cs="等线"/>
              </w:rPr>
            </w:pPr>
            <w:r w:rsidRPr="001028BE">
              <w:rPr>
                <w:rFonts w:eastAsia="等线" w:cs="等线" w:hint="eastAsia"/>
              </w:rPr>
              <w:t xml:space="preserve">FFS: </w:t>
            </w:r>
            <w:r w:rsidRPr="001028BE">
              <w:rPr>
                <w:rFonts w:eastAsia="等线" w:cs="等线"/>
              </w:rPr>
              <w:t>whether</w:t>
            </w:r>
            <w:r w:rsidRPr="001028BE">
              <w:rPr>
                <w:rFonts w:eastAsia="等线" w:cs="等线" w:hint="eastAsia"/>
              </w:rPr>
              <w:t xml:space="preserve"> it is applicable when Case 3b is used to support multi-RTT </w:t>
            </w:r>
          </w:p>
          <w:p w:rsidR="0059217F" w:rsidRDefault="0059217F" w:rsidP="0059217F"/>
          <w:p w:rsidR="0059217F" w:rsidRPr="003742DC" w:rsidRDefault="0059217F" w:rsidP="0059217F">
            <w:pPr>
              <w:rPr>
                <w:rFonts w:eastAsia="等线"/>
                <w:b/>
              </w:rPr>
            </w:pPr>
            <w:r w:rsidRPr="003742DC">
              <w:rPr>
                <w:b/>
              </w:rPr>
              <w:t>Conclusion</w:t>
            </w:r>
          </w:p>
          <w:p w:rsidR="0059217F" w:rsidRPr="0059217F" w:rsidRDefault="0059217F" w:rsidP="0051157B">
            <w:pPr>
              <w:pStyle w:val="af8"/>
              <w:widowControl w:val="0"/>
              <w:numPr>
                <w:ilvl w:val="0"/>
                <w:numId w:val="16"/>
              </w:numPr>
              <w:overflowPunct/>
              <w:autoSpaceDE/>
              <w:autoSpaceDN/>
              <w:adjustRightInd/>
              <w:spacing w:after="120"/>
              <w:contextualSpacing w:val="0"/>
              <w:jc w:val="both"/>
              <w:textAlignment w:val="auto"/>
              <w:rPr>
                <w:lang w:val="en-US"/>
              </w:rPr>
            </w:pPr>
            <w:r w:rsidRPr="001028BE">
              <w:rPr>
                <w:lang w:val="en-US"/>
              </w:rPr>
              <w:t>It is out of RAN1 scope to decide whether/how synthetic data</w:t>
            </w:r>
            <w:r w:rsidRPr="001028BE">
              <w:rPr>
                <w:rFonts w:eastAsia="等线" w:hint="eastAsia"/>
                <w:lang w:val="en-US" w:eastAsia="zh-CN"/>
              </w:rPr>
              <w:t xml:space="preserve"> (i.e., not direct physical data)</w:t>
            </w:r>
            <w:r w:rsidRPr="001028BE">
              <w:rPr>
                <w:lang w:val="en-US"/>
              </w:rPr>
              <w:t xml:space="preserve"> and related entities are used in AI/ML based positioning. In RAN1 discussion, data (e.g., measurement data, label data) refer to physical data, not synthetic data.</w:t>
            </w:r>
          </w:p>
        </w:tc>
      </w:tr>
    </w:tbl>
    <w:p w:rsidR="0059217F" w:rsidRPr="0059217F" w:rsidRDefault="0059217F" w:rsidP="00671BA3">
      <w:pPr>
        <w:rPr>
          <w:rFonts w:eastAsiaTheme="minorEastAsia"/>
          <w:b/>
          <w:lang w:val="en-GB" w:eastAsia="zh-CN"/>
        </w:rPr>
      </w:pPr>
    </w:p>
    <w:tbl>
      <w:tblPr>
        <w:tblStyle w:val="af0"/>
        <w:tblW w:w="0" w:type="auto"/>
        <w:tblInd w:w="108" w:type="dxa"/>
        <w:tblLook w:val="04A0" w:firstRow="1" w:lastRow="0" w:firstColumn="1" w:lastColumn="0" w:noHBand="0" w:noVBand="1"/>
      </w:tblPr>
      <w:tblGrid>
        <w:gridCol w:w="9178"/>
      </w:tblGrid>
      <w:tr w:rsidR="0059217F" w:rsidTr="00290B75">
        <w:trPr>
          <w:trHeight w:val="991"/>
        </w:trPr>
        <w:tc>
          <w:tcPr>
            <w:tcW w:w="9178" w:type="dxa"/>
          </w:tcPr>
          <w:p w:rsidR="0059217F" w:rsidRPr="003E111F" w:rsidRDefault="0059217F" w:rsidP="007F6F5E">
            <w:pPr>
              <w:rPr>
                <w:rFonts w:eastAsiaTheme="minorEastAsia"/>
                <w:lang w:eastAsia="zh-CN"/>
              </w:rPr>
            </w:pPr>
            <w:r>
              <w:rPr>
                <w:rFonts w:hint="eastAsia"/>
              </w:rPr>
              <w:lastRenderedPageBreak/>
              <w:t>RAN</w:t>
            </w:r>
            <w:r w:rsidR="009817A2">
              <w:rPr>
                <w:rFonts w:eastAsiaTheme="minorEastAsia" w:hint="eastAsia"/>
                <w:lang w:eastAsia="zh-CN"/>
              </w:rPr>
              <w:t>1</w:t>
            </w:r>
            <w:r>
              <w:rPr>
                <w:rFonts w:hint="eastAsia"/>
              </w:rPr>
              <w:t>#117</w:t>
            </w:r>
            <w:r w:rsidR="003E111F">
              <w:rPr>
                <w:rFonts w:eastAsiaTheme="minorEastAsia" w:hint="eastAsia"/>
                <w:lang w:eastAsia="zh-CN"/>
              </w:rPr>
              <w:t>:</w:t>
            </w:r>
          </w:p>
          <w:p w:rsidR="0059217F" w:rsidRPr="000E6376" w:rsidRDefault="0059217F" w:rsidP="007F6F5E">
            <w:pPr>
              <w:rPr>
                <w:b/>
                <w:highlight w:val="green"/>
                <w:lang w:eastAsia="x-none"/>
              </w:rPr>
            </w:pPr>
            <w:r w:rsidRPr="000E6376">
              <w:rPr>
                <w:rFonts w:hint="eastAsia"/>
                <w:b/>
                <w:highlight w:val="green"/>
                <w:lang w:eastAsia="x-none"/>
              </w:rPr>
              <w:t>Agreement</w:t>
            </w:r>
          </w:p>
          <w:p w:rsidR="0059217F" w:rsidRPr="00E444D8" w:rsidRDefault="0059217F" w:rsidP="007F6F5E">
            <w:pPr>
              <w:rPr>
                <w:lang w:eastAsia="x-none"/>
              </w:rPr>
            </w:pPr>
            <w:r w:rsidRPr="00E444D8">
              <w:rPr>
                <w:lang w:eastAsia="x-none"/>
              </w:rPr>
              <w:t>Sample-based measurement is defined as:</w:t>
            </w:r>
          </w:p>
          <w:p w:rsidR="0059217F" w:rsidRPr="00E444D8" w:rsidRDefault="0059217F" w:rsidP="0051157B">
            <w:pPr>
              <w:pStyle w:val="af8"/>
              <w:widowControl w:val="0"/>
              <w:numPr>
                <w:ilvl w:val="0"/>
                <w:numId w:val="16"/>
              </w:numPr>
              <w:overflowPunct/>
              <w:autoSpaceDE/>
              <w:autoSpaceDN/>
              <w:adjustRightInd/>
              <w:spacing w:after="120"/>
              <w:contextualSpacing w:val="0"/>
              <w:jc w:val="both"/>
              <w:textAlignment w:val="auto"/>
              <w:rPr>
                <w:lang w:val="en-US"/>
              </w:rPr>
            </w:pPr>
            <w:r w:rsidRPr="00653115">
              <w:rPr>
                <w:lang w:val="en-US"/>
              </w:rPr>
              <w:t xml:space="preserve">The measurement is composed of </w:t>
            </w:r>
            <w:proofErr w:type="spellStart"/>
            <w:proofErr w:type="gramStart"/>
            <w:r w:rsidRPr="00F44055">
              <w:rPr>
                <w:lang w:val="en-US"/>
              </w:rPr>
              <w:t>N</w:t>
            </w:r>
            <w:r w:rsidRPr="00E444D8">
              <w:rPr>
                <w:lang w:val="en-US"/>
              </w:rPr>
              <w:t>t</w:t>
            </w:r>
            <w:proofErr w:type="spellEnd"/>
            <w:proofErr w:type="gramEnd"/>
            <w:r w:rsidRPr="00F44055">
              <w:rPr>
                <w:lang w:val="en-US"/>
              </w:rPr>
              <w:t>' samples</w:t>
            </w:r>
            <w:r w:rsidRPr="00E444D8">
              <w:rPr>
                <w:rFonts w:hint="eastAsia"/>
                <w:lang w:val="en-US"/>
              </w:rPr>
              <w:t xml:space="preserve"> </w:t>
            </w:r>
            <w:r w:rsidRPr="00653115">
              <w:rPr>
                <w:lang w:val="en-US"/>
              </w:rPr>
              <w:t xml:space="preserve">of the estimated channel response in time domain. The timing information for the </w:t>
            </w:r>
            <w:proofErr w:type="spellStart"/>
            <w:proofErr w:type="gramStart"/>
            <w:r w:rsidRPr="00F44055">
              <w:rPr>
                <w:lang w:val="en-US"/>
              </w:rPr>
              <w:t>N</w:t>
            </w:r>
            <w:r w:rsidRPr="00E444D8">
              <w:rPr>
                <w:lang w:val="en-US"/>
              </w:rPr>
              <w:t>t</w:t>
            </w:r>
            <w:proofErr w:type="spellEnd"/>
            <w:proofErr w:type="gramEnd"/>
            <w:r w:rsidRPr="00F44055">
              <w:rPr>
                <w:lang w:val="en-US"/>
              </w:rPr>
              <w:t xml:space="preserve">' </w:t>
            </w:r>
            <w:r w:rsidRPr="00653115">
              <w:rPr>
                <w:lang w:val="en-US"/>
              </w:rPr>
              <w:t>samples are reported with a timing granularity T, where T=2</w:t>
            </w:r>
            <w:r w:rsidRPr="001012A4">
              <w:rPr>
                <w:vertAlign w:val="superscript"/>
                <w:lang w:val="en-US"/>
              </w:rPr>
              <w:t>k</w:t>
            </w:r>
            <w:r w:rsidRPr="00653115">
              <w:rPr>
                <w:lang w:val="en-US"/>
              </w:rPr>
              <w:t>xT</w:t>
            </w:r>
            <w:r w:rsidRPr="00E444D8">
              <w:rPr>
                <w:lang w:val="en-US"/>
              </w:rPr>
              <w:t>c</w:t>
            </w:r>
            <w:r w:rsidRPr="00653115">
              <w:rPr>
                <w:lang w:val="en-US"/>
              </w:rPr>
              <w:t xml:space="preserve">. </w:t>
            </w:r>
            <w:proofErr w:type="gramStart"/>
            <w:r w:rsidRPr="00E444D8">
              <w:rPr>
                <w:lang w:val="en-US"/>
              </w:rPr>
              <w:t>k</w:t>
            </w:r>
            <w:proofErr w:type="gramEnd"/>
            <w:r w:rsidRPr="00E444D8">
              <w:rPr>
                <w:lang w:val="en-US"/>
              </w:rPr>
              <w:t xml:space="preserve"> represents the timing reporting granularity factor. </w:t>
            </w:r>
            <w:proofErr w:type="spellStart"/>
            <w:r w:rsidRPr="00E444D8">
              <w:rPr>
                <w:lang w:val="en-US"/>
              </w:rPr>
              <w:t>Tc</w:t>
            </w:r>
            <w:proofErr w:type="spellEnd"/>
            <w:r w:rsidRPr="00E444D8">
              <w:rPr>
                <w:lang w:val="en-US"/>
              </w:rPr>
              <w:t xml:space="preserve"> is the basic time unit for NR. </w:t>
            </w:r>
          </w:p>
          <w:p w:rsidR="0059217F" w:rsidRPr="004E502D" w:rsidRDefault="0059217F" w:rsidP="0051157B">
            <w:pPr>
              <w:pStyle w:val="af8"/>
              <w:widowControl w:val="0"/>
              <w:numPr>
                <w:ilvl w:val="1"/>
                <w:numId w:val="16"/>
              </w:numPr>
              <w:overflowPunct/>
              <w:autoSpaceDE/>
              <w:autoSpaceDN/>
              <w:adjustRightInd/>
              <w:spacing w:after="120"/>
              <w:contextualSpacing w:val="0"/>
              <w:jc w:val="both"/>
              <w:textAlignment w:val="auto"/>
              <w:rPr>
                <w:lang w:val="en-US"/>
              </w:rPr>
            </w:pPr>
            <w:r w:rsidRPr="004E502D">
              <w:rPr>
                <w:lang w:val="en-US"/>
              </w:rPr>
              <w:t xml:space="preserve">The corresponding measurement (e.g., power if reported) corresponds to the measurement for the reported </w:t>
            </w:r>
            <w:proofErr w:type="spellStart"/>
            <w:proofErr w:type="gramStart"/>
            <w:r w:rsidRPr="004E502D">
              <w:rPr>
                <w:lang w:val="en-US"/>
              </w:rPr>
              <w:t>N</w:t>
            </w:r>
            <w:r w:rsidRPr="00E444D8">
              <w:rPr>
                <w:lang w:val="en-US"/>
              </w:rPr>
              <w:t>t</w:t>
            </w:r>
            <w:proofErr w:type="spellEnd"/>
            <w:proofErr w:type="gramEnd"/>
            <w:r w:rsidRPr="004E502D">
              <w:rPr>
                <w:lang w:val="en-US"/>
              </w:rPr>
              <w:t>' samples.</w:t>
            </w:r>
          </w:p>
          <w:p w:rsidR="0059217F" w:rsidRPr="00E444D8" w:rsidRDefault="0059217F" w:rsidP="0051157B">
            <w:pPr>
              <w:pStyle w:val="af8"/>
              <w:widowControl w:val="0"/>
              <w:numPr>
                <w:ilvl w:val="0"/>
                <w:numId w:val="16"/>
              </w:numPr>
              <w:overflowPunct/>
              <w:autoSpaceDE/>
              <w:autoSpaceDN/>
              <w:adjustRightInd/>
              <w:spacing w:after="120"/>
              <w:contextualSpacing w:val="0"/>
              <w:jc w:val="both"/>
              <w:textAlignment w:val="auto"/>
              <w:rPr>
                <w:lang w:val="en-US"/>
              </w:rPr>
            </w:pPr>
            <w:proofErr w:type="spellStart"/>
            <w:r w:rsidRPr="00267438">
              <w:rPr>
                <w:lang w:val="en-US"/>
              </w:rPr>
              <w:t>N</w:t>
            </w:r>
            <w:r w:rsidRPr="00E444D8">
              <w:rPr>
                <w:lang w:val="en-US"/>
              </w:rPr>
              <w:t>t</w:t>
            </w:r>
            <w:proofErr w:type="spellEnd"/>
            <w:r w:rsidRPr="00267438">
              <w:rPr>
                <w:lang w:val="en-US"/>
              </w:rPr>
              <w:t xml:space="preserve">' and k can be </w:t>
            </w:r>
            <w:proofErr w:type="spellStart"/>
            <w:r w:rsidRPr="00267438">
              <w:rPr>
                <w:lang w:val="en-US"/>
              </w:rPr>
              <w:t>signalled</w:t>
            </w:r>
            <w:proofErr w:type="spellEnd"/>
            <w:r w:rsidRPr="00267438">
              <w:rPr>
                <w:lang w:val="en-US"/>
              </w:rPr>
              <w:t xml:space="preserve"> </w:t>
            </w:r>
          </w:p>
          <w:p w:rsidR="0059217F" w:rsidRPr="004E502D" w:rsidRDefault="0059217F" w:rsidP="0051157B">
            <w:pPr>
              <w:pStyle w:val="af8"/>
              <w:widowControl w:val="0"/>
              <w:numPr>
                <w:ilvl w:val="1"/>
                <w:numId w:val="16"/>
              </w:numPr>
              <w:overflowPunct/>
              <w:autoSpaceDE/>
              <w:autoSpaceDN/>
              <w:adjustRightInd/>
              <w:spacing w:after="120"/>
              <w:contextualSpacing w:val="0"/>
              <w:jc w:val="both"/>
              <w:textAlignment w:val="auto"/>
              <w:rPr>
                <w:lang w:val="en-US"/>
              </w:rPr>
            </w:pPr>
            <w:r w:rsidRPr="004615BF">
              <w:rPr>
                <w:lang w:val="en-US"/>
              </w:rPr>
              <w:t xml:space="preserve">FFS: the value range of </w:t>
            </w:r>
            <w:proofErr w:type="spellStart"/>
            <w:proofErr w:type="gramStart"/>
            <w:r w:rsidRPr="004615BF">
              <w:rPr>
                <w:lang w:val="en-US"/>
              </w:rPr>
              <w:t>N</w:t>
            </w:r>
            <w:r w:rsidRPr="00E444D8">
              <w:rPr>
                <w:lang w:val="en-US"/>
              </w:rPr>
              <w:t>t</w:t>
            </w:r>
            <w:proofErr w:type="spellEnd"/>
            <w:proofErr w:type="gramEnd"/>
            <w:r w:rsidRPr="004615BF">
              <w:rPr>
                <w:lang w:val="en-US"/>
              </w:rPr>
              <w:t>'; the value range of integer k for the timing granularity T</w:t>
            </w:r>
            <w:r w:rsidRPr="00E444D8">
              <w:rPr>
                <w:rFonts w:hint="eastAsia"/>
                <w:lang w:val="en-US"/>
              </w:rPr>
              <w:t>.</w:t>
            </w:r>
            <w:r w:rsidRPr="00E444D8">
              <w:rPr>
                <w:lang w:val="en-US"/>
              </w:rPr>
              <w:t xml:space="preserve"> </w:t>
            </w:r>
          </w:p>
          <w:p w:rsidR="0059217F" w:rsidRPr="004E502D" w:rsidRDefault="0059217F" w:rsidP="0051157B">
            <w:pPr>
              <w:pStyle w:val="af8"/>
              <w:widowControl w:val="0"/>
              <w:numPr>
                <w:ilvl w:val="0"/>
                <w:numId w:val="16"/>
              </w:numPr>
              <w:overflowPunct/>
              <w:autoSpaceDE/>
              <w:autoSpaceDN/>
              <w:adjustRightInd/>
              <w:spacing w:after="120"/>
              <w:contextualSpacing w:val="0"/>
              <w:jc w:val="both"/>
              <w:textAlignment w:val="auto"/>
              <w:rPr>
                <w:lang w:val="en-US"/>
              </w:rPr>
            </w:pPr>
            <w:r w:rsidRPr="003C6821">
              <w:rPr>
                <w:lang w:val="en-US"/>
              </w:rPr>
              <w:t xml:space="preserve">The </w:t>
            </w:r>
            <w:r w:rsidRPr="00E444D8">
              <w:rPr>
                <w:rFonts w:hint="eastAsia"/>
                <w:lang w:val="en-US"/>
              </w:rPr>
              <w:t>timing information is</w:t>
            </w:r>
            <w:r w:rsidRPr="003C6821">
              <w:rPr>
                <w:lang w:val="en-US"/>
              </w:rPr>
              <w:t xml:space="preserve"> defined relative to a reference time </w:t>
            </w:r>
          </w:p>
          <w:p w:rsidR="0059217F" w:rsidRPr="00E444D8" w:rsidRDefault="0059217F" w:rsidP="007F6F5E">
            <w:pPr>
              <w:rPr>
                <w:lang w:eastAsia="x-none"/>
              </w:rPr>
            </w:pPr>
            <w:r w:rsidRPr="00E444D8">
              <w:rPr>
                <w:lang w:eastAsia="x-none"/>
              </w:rPr>
              <w:t xml:space="preserve">Further discussion is expected on the determination of </w:t>
            </w:r>
            <w:proofErr w:type="spellStart"/>
            <w:r w:rsidRPr="00E444D8">
              <w:rPr>
                <w:lang w:eastAsia="x-none"/>
              </w:rPr>
              <w:t>Nt</w:t>
            </w:r>
            <w:proofErr w:type="spellEnd"/>
            <w:r w:rsidRPr="00E444D8">
              <w:rPr>
                <w:lang w:eastAsia="x-none"/>
              </w:rPr>
              <w:t>' and k (including signaling</w:t>
            </w:r>
            <w:proofErr w:type="gramStart"/>
            <w:r w:rsidRPr="00E444D8">
              <w:rPr>
                <w:lang w:eastAsia="x-none"/>
              </w:rPr>
              <w:t xml:space="preserve">) </w:t>
            </w:r>
            <w:r w:rsidRPr="00E444D8">
              <w:rPr>
                <w:rFonts w:hint="eastAsia"/>
                <w:lang w:eastAsia="x-none"/>
              </w:rPr>
              <w:t>,</w:t>
            </w:r>
            <w:proofErr w:type="gramEnd"/>
            <w:r w:rsidRPr="00E444D8">
              <w:rPr>
                <w:rFonts w:hint="eastAsia"/>
                <w:lang w:eastAsia="x-none"/>
              </w:rPr>
              <w:t xml:space="preserve"> and a rule</w:t>
            </w:r>
            <w:r>
              <w:rPr>
                <w:rFonts w:eastAsia="等线" w:hint="eastAsia"/>
              </w:rPr>
              <w:t xml:space="preserve"> to </w:t>
            </w:r>
            <w:r w:rsidRPr="00E444D8">
              <w:rPr>
                <w:rFonts w:hint="eastAsia"/>
                <w:lang w:eastAsia="x-none"/>
              </w:rPr>
              <w:t xml:space="preserve">be introduced for selecting </w:t>
            </w:r>
            <w:proofErr w:type="spellStart"/>
            <w:r w:rsidRPr="00E444D8">
              <w:rPr>
                <w:lang w:eastAsia="x-none"/>
              </w:rPr>
              <w:t>Nt</w:t>
            </w:r>
            <w:proofErr w:type="spellEnd"/>
            <w:r w:rsidRPr="00E444D8">
              <w:rPr>
                <w:lang w:eastAsia="x-none"/>
              </w:rPr>
              <w:t>'</w:t>
            </w:r>
            <w:r w:rsidRPr="00E444D8">
              <w:rPr>
                <w:rFonts w:hint="eastAsia"/>
                <w:lang w:eastAsia="x-none"/>
              </w:rPr>
              <w:t xml:space="preserve"> samples.</w:t>
            </w:r>
          </w:p>
          <w:p w:rsidR="0059217F" w:rsidRDefault="0059217F" w:rsidP="007F6F5E">
            <w:r w:rsidRPr="00E444D8">
              <w:rPr>
                <w:rFonts w:hint="eastAsia"/>
                <w:lang w:eastAsia="x-none"/>
              </w:rPr>
              <w:t>Note: It doesn</w:t>
            </w:r>
            <w:r w:rsidRPr="00E444D8">
              <w:rPr>
                <w:lang w:eastAsia="x-none"/>
              </w:rPr>
              <w:t>’</w:t>
            </w:r>
            <w:r w:rsidRPr="00E444D8">
              <w:rPr>
                <w:rFonts w:hint="eastAsia"/>
                <w:lang w:eastAsia="x-none"/>
              </w:rPr>
              <w:t xml:space="preserve">t imply the </w:t>
            </w:r>
            <w:r w:rsidRPr="00E444D8">
              <w:rPr>
                <w:lang w:eastAsia="x-none"/>
              </w:rPr>
              <w:t>definition</w:t>
            </w:r>
            <w:r w:rsidRPr="00E444D8">
              <w:rPr>
                <w:rFonts w:hint="eastAsia"/>
                <w:lang w:eastAsia="x-none"/>
              </w:rPr>
              <w:t xml:space="preserve"> of Sample-based measurement will be captured into the spec.</w:t>
            </w:r>
          </w:p>
          <w:p w:rsidR="0059217F" w:rsidRPr="00E444D8" w:rsidRDefault="0059217F" w:rsidP="007F6F5E">
            <w:pPr>
              <w:spacing w:after="60"/>
            </w:pPr>
          </w:p>
          <w:p w:rsidR="0059217F" w:rsidRPr="00C62A9E" w:rsidRDefault="0059217F" w:rsidP="007F6F5E">
            <w:pPr>
              <w:spacing w:after="60"/>
              <w:rPr>
                <w:b/>
                <w:highlight w:val="green"/>
                <w:lang w:eastAsia="x-none"/>
              </w:rPr>
            </w:pPr>
            <w:r w:rsidRPr="00C62A9E">
              <w:rPr>
                <w:rFonts w:hint="eastAsia"/>
                <w:b/>
                <w:highlight w:val="green"/>
                <w:lang w:eastAsia="x-none"/>
              </w:rPr>
              <w:t>Agreement</w:t>
            </w:r>
          </w:p>
          <w:p w:rsidR="0059217F" w:rsidRPr="0059217F" w:rsidRDefault="0059217F" w:rsidP="007F6F5E">
            <w:pPr>
              <w:spacing w:after="60"/>
              <w:rPr>
                <w:rFonts w:eastAsiaTheme="minorEastAsia"/>
                <w:lang w:eastAsia="zh-CN"/>
              </w:rPr>
            </w:pPr>
            <w:r w:rsidRPr="00883237">
              <w:rPr>
                <w:highlight w:val="yellow"/>
                <w:lang w:eastAsia="x-none"/>
              </w:rPr>
              <w:t>Path-based measurement refers to the measurement in the existing specifications (up to Rel-18) including measurement reporting, with potential enhancements on the number of reported paths (if needed).</w:t>
            </w:r>
          </w:p>
        </w:tc>
      </w:tr>
    </w:tbl>
    <w:p w:rsidR="0059217F" w:rsidRDefault="0059217F" w:rsidP="0059217F">
      <w:pPr>
        <w:rPr>
          <w:rFonts w:eastAsiaTheme="minorEastAsia"/>
          <w:lang w:val="en-GB" w:eastAsia="zh-CN"/>
        </w:rPr>
      </w:pPr>
    </w:p>
    <w:tbl>
      <w:tblPr>
        <w:tblStyle w:val="af0"/>
        <w:tblW w:w="0" w:type="auto"/>
        <w:tblInd w:w="108" w:type="dxa"/>
        <w:tblLook w:val="04A0" w:firstRow="1" w:lastRow="0" w:firstColumn="1" w:lastColumn="0" w:noHBand="0" w:noVBand="1"/>
      </w:tblPr>
      <w:tblGrid>
        <w:gridCol w:w="9178"/>
      </w:tblGrid>
      <w:tr w:rsidR="0059217F" w:rsidTr="002B2FAA">
        <w:trPr>
          <w:trHeight w:val="7057"/>
        </w:trPr>
        <w:tc>
          <w:tcPr>
            <w:tcW w:w="9178" w:type="dxa"/>
          </w:tcPr>
          <w:p w:rsidR="0059217F" w:rsidRPr="003E111F" w:rsidRDefault="0059217F" w:rsidP="0059217F">
            <w:pPr>
              <w:rPr>
                <w:rFonts w:eastAsiaTheme="minorEastAsia"/>
                <w:lang w:val="en-GB" w:eastAsia="zh-CN"/>
              </w:rPr>
            </w:pPr>
            <w:r>
              <w:rPr>
                <w:rFonts w:hint="eastAsia"/>
              </w:rPr>
              <w:t>RAN1#118</w:t>
            </w:r>
            <w:r w:rsidR="003E111F">
              <w:rPr>
                <w:rFonts w:eastAsiaTheme="minorEastAsia" w:hint="eastAsia"/>
                <w:lang w:eastAsia="zh-CN"/>
              </w:rPr>
              <w:t>:</w:t>
            </w:r>
          </w:p>
          <w:p w:rsidR="0059217F" w:rsidRPr="008A31BE" w:rsidRDefault="0059217F" w:rsidP="0059217F">
            <w:pPr>
              <w:rPr>
                <w:rFonts w:eastAsia="等线"/>
                <w:b/>
                <w:highlight w:val="green"/>
              </w:rPr>
            </w:pPr>
            <w:r w:rsidRPr="008A31BE">
              <w:rPr>
                <w:rFonts w:eastAsia="等线" w:hint="eastAsia"/>
                <w:b/>
                <w:highlight w:val="green"/>
              </w:rPr>
              <w:t>Agreement</w:t>
            </w:r>
          </w:p>
          <w:p w:rsidR="0059217F" w:rsidRPr="009035C9" w:rsidRDefault="0059217F" w:rsidP="007F6F5E">
            <w:pPr>
              <w:spacing w:after="60"/>
            </w:pPr>
            <w:r w:rsidRPr="009035C9">
              <w:t xml:space="preserve">For the definition of sample-based measurement, select </w:t>
            </w:r>
            <w:proofErr w:type="spellStart"/>
            <w:r w:rsidRPr="009035C9">
              <w:t>N</w:t>
            </w:r>
            <w:r w:rsidRPr="009035C9">
              <w:rPr>
                <w:vertAlign w:val="subscript"/>
              </w:rPr>
              <w:t>t</w:t>
            </w:r>
            <w:proofErr w:type="spellEnd"/>
            <w:r w:rsidRPr="009035C9">
              <w:t xml:space="preserve">’ samples out of a list of </w:t>
            </w:r>
            <w:proofErr w:type="spellStart"/>
            <w:r w:rsidRPr="009035C9">
              <w:t>N</w:t>
            </w:r>
            <w:r w:rsidRPr="009035C9">
              <w:rPr>
                <w:vertAlign w:val="subscript"/>
              </w:rPr>
              <w:t>t</w:t>
            </w:r>
            <w:proofErr w:type="spellEnd"/>
            <w:r w:rsidRPr="009035C9">
              <w:rPr>
                <w:rFonts w:eastAsia="等线"/>
              </w:rPr>
              <w:t xml:space="preserve"> consecutive samples</w:t>
            </w:r>
          </w:p>
          <w:p w:rsidR="0059217F" w:rsidRPr="00C64AD4" w:rsidRDefault="0059217F" w:rsidP="0051157B">
            <w:pPr>
              <w:pStyle w:val="af8"/>
              <w:numPr>
                <w:ilvl w:val="0"/>
                <w:numId w:val="26"/>
              </w:numPr>
              <w:tabs>
                <w:tab w:val="left" w:pos="0"/>
              </w:tabs>
              <w:suppressAutoHyphens/>
              <w:overflowPunct/>
              <w:autoSpaceDE/>
              <w:autoSpaceDN/>
              <w:adjustRightInd/>
              <w:spacing w:after="120" w:line="276" w:lineRule="auto"/>
              <w:contextualSpacing w:val="0"/>
              <w:textAlignment w:val="auto"/>
              <w:rPr>
                <w:lang w:val="en-US"/>
              </w:rPr>
            </w:pPr>
            <w:r w:rsidRPr="00C64AD4">
              <w:rPr>
                <w:lang w:val="en-US"/>
              </w:rPr>
              <w:t xml:space="preserve">The </w:t>
            </w:r>
            <w:proofErr w:type="spellStart"/>
            <w:proofErr w:type="gramStart"/>
            <w:r w:rsidRPr="00C64AD4">
              <w:rPr>
                <w:lang w:val="en-US"/>
              </w:rPr>
              <w:t>N</w:t>
            </w:r>
            <w:r w:rsidRPr="00C64AD4">
              <w:rPr>
                <w:vertAlign w:val="subscript"/>
                <w:lang w:val="en-US"/>
              </w:rPr>
              <w:t>t</w:t>
            </w:r>
            <w:proofErr w:type="spellEnd"/>
            <w:proofErr w:type="gramEnd"/>
            <w:r w:rsidRPr="00C64AD4">
              <w:rPr>
                <w:rFonts w:eastAsia="等线"/>
                <w:lang w:val="en-US"/>
              </w:rPr>
              <w:t xml:space="preserve"> samples have timing granularity</w:t>
            </w:r>
            <w:r w:rsidRPr="00C64AD4">
              <w:rPr>
                <w:lang w:val="en-US"/>
              </w:rPr>
              <w:t xml:space="preserve"> T. </w:t>
            </w:r>
          </w:p>
          <w:p w:rsidR="0059217F" w:rsidRPr="00C64AD4" w:rsidRDefault="0059217F" w:rsidP="0051157B">
            <w:pPr>
              <w:pStyle w:val="af8"/>
              <w:numPr>
                <w:ilvl w:val="0"/>
                <w:numId w:val="26"/>
              </w:numPr>
              <w:tabs>
                <w:tab w:val="left" w:pos="0"/>
              </w:tabs>
              <w:suppressAutoHyphens/>
              <w:overflowPunct/>
              <w:autoSpaceDE/>
              <w:autoSpaceDN/>
              <w:adjustRightInd/>
              <w:spacing w:after="120" w:line="276" w:lineRule="auto"/>
              <w:contextualSpacing w:val="0"/>
              <w:textAlignment w:val="auto"/>
              <w:rPr>
                <w:lang w:val="en-US"/>
              </w:rPr>
            </w:pPr>
            <w:r w:rsidRPr="00C64AD4">
              <w:rPr>
                <w:rFonts w:eastAsia="等线"/>
                <w:lang w:val="en-US"/>
              </w:rPr>
              <w:t xml:space="preserve">FFS: the starting time of the list of </w:t>
            </w:r>
            <w:proofErr w:type="spellStart"/>
            <w:r w:rsidRPr="00C64AD4">
              <w:rPr>
                <w:lang w:val="en-US"/>
              </w:rPr>
              <w:t>N</w:t>
            </w:r>
            <w:r w:rsidRPr="00C64AD4">
              <w:rPr>
                <w:vertAlign w:val="subscript"/>
                <w:lang w:val="en-US"/>
              </w:rPr>
              <w:t>t</w:t>
            </w:r>
            <w:proofErr w:type="spellEnd"/>
            <w:r w:rsidRPr="00C64AD4">
              <w:rPr>
                <w:rFonts w:eastAsia="等线"/>
                <w:lang w:val="en-US"/>
              </w:rPr>
              <w:t xml:space="preserve"> samples </w:t>
            </w:r>
          </w:p>
          <w:p w:rsidR="0059217F" w:rsidRPr="00C64AD4" w:rsidRDefault="0059217F" w:rsidP="0051157B">
            <w:pPr>
              <w:pStyle w:val="af8"/>
              <w:numPr>
                <w:ilvl w:val="0"/>
                <w:numId w:val="26"/>
              </w:numPr>
              <w:tabs>
                <w:tab w:val="left" w:pos="0"/>
              </w:tabs>
              <w:suppressAutoHyphens/>
              <w:overflowPunct/>
              <w:autoSpaceDE/>
              <w:autoSpaceDN/>
              <w:adjustRightInd/>
              <w:spacing w:after="120" w:line="276" w:lineRule="auto"/>
              <w:contextualSpacing w:val="0"/>
              <w:textAlignment w:val="auto"/>
              <w:rPr>
                <w:lang w:val="en-US"/>
              </w:rPr>
            </w:pPr>
            <w:r w:rsidRPr="00C64AD4">
              <w:rPr>
                <w:lang w:val="en-US"/>
              </w:rPr>
              <w:t xml:space="preserve">FFS: the value range of </w:t>
            </w:r>
            <w:proofErr w:type="spellStart"/>
            <w:r w:rsidRPr="00C64AD4">
              <w:rPr>
                <w:lang w:val="en-US"/>
              </w:rPr>
              <w:t>N</w:t>
            </w:r>
            <w:r w:rsidRPr="00C64AD4">
              <w:rPr>
                <w:vertAlign w:val="subscript"/>
                <w:lang w:val="en-US"/>
              </w:rPr>
              <w:t>t</w:t>
            </w:r>
            <w:proofErr w:type="spellEnd"/>
            <w:r w:rsidRPr="00C64AD4">
              <w:rPr>
                <w:lang w:val="en-US"/>
              </w:rPr>
              <w:t xml:space="preserve"> </w:t>
            </w:r>
          </w:p>
          <w:p w:rsidR="0059217F" w:rsidRPr="00A12BFC" w:rsidRDefault="0059217F" w:rsidP="007F6F5E">
            <w:pPr>
              <w:spacing w:after="60"/>
            </w:pPr>
            <w:r w:rsidRPr="00C64AD4">
              <w:t>For the sa</w:t>
            </w:r>
            <w:r w:rsidRPr="00A12BFC">
              <w:t xml:space="preserve">mple-based measurement (if accepted in Rel-19), </w:t>
            </w:r>
          </w:p>
          <w:p w:rsidR="0059217F" w:rsidRPr="00C64AD4" w:rsidRDefault="0059217F" w:rsidP="0051157B">
            <w:pPr>
              <w:pStyle w:val="af8"/>
              <w:numPr>
                <w:ilvl w:val="0"/>
                <w:numId w:val="28"/>
              </w:numPr>
              <w:tabs>
                <w:tab w:val="left" w:pos="0"/>
              </w:tabs>
              <w:suppressAutoHyphens/>
              <w:overflowPunct/>
              <w:autoSpaceDE/>
              <w:autoSpaceDN/>
              <w:adjustRightInd/>
              <w:spacing w:after="120" w:line="276" w:lineRule="auto"/>
              <w:contextualSpacing w:val="0"/>
              <w:textAlignment w:val="auto"/>
            </w:pPr>
            <w:r w:rsidRPr="00A12BFC">
              <w:rPr>
                <w:lang w:val="en-US"/>
              </w:rPr>
              <w:t>For measurement by TRP/gNB, t</w:t>
            </w:r>
            <w:r w:rsidRPr="00A12BFC">
              <w:rPr>
                <w:rFonts w:eastAsia="等线"/>
                <w:lang w:val="en-US"/>
              </w:rPr>
              <w:t xml:space="preserve">he </w:t>
            </w:r>
            <w:proofErr w:type="spellStart"/>
            <w:r w:rsidRPr="00A12BFC">
              <w:t>N</w:t>
            </w:r>
            <w:r w:rsidRPr="00A12BFC">
              <w:rPr>
                <w:vertAlign w:val="subscript"/>
              </w:rPr>
              <w:t>t</w:t>
            </w:r>
            <w:proofErr w:type="spellEnd"/>
            <w:r w:rsidRPr="00A12BFC">
              <w:t xml:space="preserve">’ </w:t>
            </w:r>
            <w:r w:rsidRPr="00A12BFC">
              <w:rPr>
                <w:lang w:val="en-US"/>
              </w:rPr>
              <w:t>selec</w:t>
            </w:r>
            <w:r w:rsidRPr="00C64AD4">
              <w:rPr>
                <w:lang w:val="en-US"/>
              </w:rPr>
              <w:t xml:space="preserve">ted </w:t>
            </w:r>
            <w:r w:rsidRPr="00C64AD4">
              <w:t xml:space="preserve">samples </w:t>
            </w:r>
            <w:r w:rsidRPr="00C64AD4">
              <w:rPr>
                <w:lang w:val="en-US"/>
              </w:rPr>
              <w:t xml:space="preserve">are </w:t>
            </w:r>
            <w:r w:rsidRPr="00C64AD4">
              <w:rPr>
                <w:rFonts w:eastAsia="等线"/>
                <w:lang w:val="en-US"/>
              </w:rPr>
              <w:t xml:space="preserve">expected to be </w:t>
            </w:r>
            <w:r w:rsidRPr="00C64AD4">
              <w:rPr>
                <w:lang w:val="en-US"/>
              </w:rPr>
              <w:t xml:space="preserve">those </w:t>
            </w:r>
            <w:r w:rsidRPr="00C64AD4">
              <w:t>with the highest power</w:t>
            </w:r>
            <w:r w:rsidRPr="00C64AD4">
              <w:rPr>
                <w:lang w:val="en-US"/>
              </w:rPr>
              <w:t>.</w:t>
            </w:r>
          </w:p>
          <w:p w:rsidR="0059217F" w:rsidRPr="008A31BE" w:rsidRDefault="0059217F" w:rsidP="0051157B">
            <w:pPr>
              <w:pStyle w:val="af8"/>
              <w:numPr>
                <w:ilvl w:val="0"/>
                <w:numId w:val="28"/>
              </w:numPr>
              <w:tabs>
                <w:tab w:val="left" w:pos="0"/>
              </w:tabs>
              <w:suppressAutoHyphens/>
              <w:overflowPunct/>
              <w:autoSpaceDE/>
              <w:autoSpaceDN/>
              <w:adjustRightInd/>
              <w:spacing w:after="120" w:line="276" w:lineRule="auto"/>
              <w:contextualSpacing w:val="0"/>
              <w:textAlignment w:val="auto"/>
            </w:pPr>
            <w:r w:rsidRPr="00C64AD4">
              <w:t xml:space="preserve">Note: Choice of the maximum value of </w:t>
            </w:r>
            <w:proofErr w:type="spellStart"/>
            <w:proofErr w:type="gramStart"/>
            <w:r w:rsidRPr="00C64AD4">
              <w:t>Nt</w:t>
            </w:r>
            <w:proofErr w:type="spellEnd"/>
            <w:r w:rsidRPr="00C64AD4">
              <w:t xml:space="preserve">, </w:t>
            </w:r>
            <w:proofErr w:type="spellStart"/>
            <w:r w:rsidRPr="00C64AD4">
              <w:t>Nt</w:t>
            </w:r>
            <w:proofErr w:type="spellEnd"/>
            <w:proofErr w:type="gramEnd"/>
            <w:r w:rsidRPr="00C64AD4">
              <w:t xml:space="preserve">’ </w:t>
            </w:r>
            <w:r w:rsidRPr="00C64AD4">
              <w:rPr>
                <w:lang w:val="en-US"/>
              </w:rPr>
              <w:t xml:space="preserve">should </w:t>
            </w:r>
            <w:r w:rsidRPr="00C64AD4">
              <w:t>take into account the need to preserve proprietary implementation.</w:t>
            </w:r>
          </w:p>
          <w:p w:rsidR="0059217F" w:rsidRPr="008A31BE" w:rsidRDefault="0059217F" w:rsidP="0059217F">
            <w:pPr>
              <w:rPr>
                <w:rFonts w:eastAsia="等线"/>
                <w:b/>
                <w:highlight w:val="green"/>
              </w:rPr>
            </w:pPr>
            <w:r w:rsidRPr="008A31BE">
              <w:rPr>
                <w:rFonts w:eastAsia="等线" w:hint="eastAsia"/>
                <w:b/>
                <w:highlight w:val="green"/>
              </w:rPr>
              <w:t>Agreement</w:t>
            </w:r>
          </w:p>
          <w:p w:rsidR="0059217F" w:rsidRPr="008A31BE" w:rsidRDefault="0059217F" w:rsidP="007F6F5E">
            <w:pPr>
              <w:spacing w:after="60"/>
              <w:rPr>
                <w:szCs w:val="20"/>
              </w:rPr>
            </w:pPr>
            <w:r w:rsidRPr="009035C9">
              <w:rPr>
                <w:szCs w:val="20"/>
              </w:rPr>
              <w:t>For AI/ML positioning Case 2b a</w:t>
            </w:r>
            <w:r w:rsidRPr="002B2FAA">
              <w:rPr>
                <w:szCs w:val="20"/>
                <w:highlight w:val="yellow"/>
              </w:rPr>
              <w:t>nd 3b,</w:t>
            </w:r>
            <w:r w:rsidRPr="008A31BE">
              <w:rPr>
                <w:szCs w:val="20"/>
              </w:rPr>
              <w:t xml:space="preserve"> regarding the power information for determining the model input,</w:t>
            </w:r>
          </w:p>
          <w:p w:rsidR="0059217F" w:rsidRPr="008A31BE" w:rsidRDefault="0059217F" w:rsidP="0051157B">
            <w:pPr>
              <w:pStyle w:val="af8"/>
              <w:numPr>
                <w:ilvl w:val="0"/>
                <w:numId w:val="26"/>
              </w:numPr>
              <w:tabs>
                <w:tab w:val="left" w:pos="0"/>
              </w:tabs>
              <w:suppressAutoHyphens/>
              <w:overflowPunct/>
              <w:autoSpaceDE/>
              <w:autoSpaceDN/>
              <w:adjustRightInd/>
              <w:spacing w:after="120" w:line="276" w:lineRule="auto"/>
              <w:contextualSpacing w:val="0"/>
              <w:textAlignment w:val="auto"/>
              <w:rPr>
                <w:lang w:val="en-US"/>
              </w:rPr>
            </w:pPr>
            <w:r w:rsidRPr="008A31BE">
              <w:rPr>
                <w:lang w:val="en-US"/>
              </w:rPr>
              <w:t>For downlink power measurement, use DL PRS-RSRPP defined in TS 38.215 as a starting point.</w:t>
            </w:r>
          </w:p>
          <w:p w:rsidR="0059217F" w:rsidRPr="008A31BE" w:rsidRDefault="0059217F" w:rsidP="0051157B">
            <w:pPr>
              <w:pStyle w:val="af8"/>
              <w:numPr>
                <w:ilvl w:val="1"/>
                <w:numId w:val="26"/>
              </w:numPr>
              <w:tabs>
                <w:tab w:val="left" w:pos="0"/>
              </w:tabs>
              <w:suppressAutoHyphens/>
              <w:overflowPunct/>
              <w:autoSpaceDE/>
              <w:autoSpaceDN/>
              <w:adjustRightInd/>
              <w:spacing w:after="120" w:line="276" w:lineRule="auto"/>
              <w:contextualSpacing w:val="0"/>
              <w:textAlignment w:val="auto"/>
              <w:rPr>
                <w:lang w:val="en-US"/>
              </w:rPr>
            </w:pPr>
            <w:r w:rsidRPr="008A31BE">
              <w:rPr>
                <w:lang w:val="en-US"/>
              </w:rPr>
              <w:t>For measurement report of DL PRS-RSRPP, use the existing measurement report mapping table for PRS-RSRPP in 38.133 as a starting point.</w:t>
            </w:r>
          </w:p>
          <w:p w:rsidR="0059217F" w:rsidRPr="009035C9" w:rsidRDefault="0059217F" w:rsidP="0051157B">
            <w:pPr>
              <w:pStyle w:val="af8"/>
              <w:numPr>
                <w:ilvl w:val="0"/>
                <w:numId w:val="26"/>
              </w:numPr>
              <w:tabs>
                <w:tab w:val="left" w:pos="0"/>
              </w:tabs>
              <w:suppressAutoHyphens/>
              <w:overflowPunct/>
              <w:autoSpaceDE/>
              <w:autoSpaceDN/>
              <w:adjustRightInd/>
              <w:spacing w:after="120" w:line="276" w:lineRule="auto"/>
              <w:contextualSpacing w:val="0"/>
              <w:textAlignment w:val="auto"/>
              <w:rPr>
                <w:lang w:val="en-US"/>
              </w:rPr>
            </w:pPr>
            <w:r w:rsidRPr="008A31BE">
              <w:rPr>
                <w:lang w:val="en-US"/>
              </w:rPr>
              <w:t>For uplink power measurement, use UL SRS-RSRP</w:t>
            </w:r>
            <w:r w:rsidRPr="009035C9">
              <w:rPr>
                <w:lang w:val="en-US"/>
              </w:rPr>
              <w:t>P defined in TS 38.215 as a starting point.</w:t>
            </w:r>
          </w:p>
          <w:p w:rsidR="0059217F" w:rsidRPr="009035C9" w:rsidRDefault="0059217F" w:rsidP="0051157B">
            <w:pPr>
              <w:pStyle w:val="af8"/>
              <w:numPr>
                <w:ilvl w:val="1"/>
                <w:numId w:val="26"/>
              </w:numPr>
              <w:tabs>
                <w:tab w:val="left" w:pos="0"/>
              </w:tabs>
              <w:suppressAutoHyphens/>
              <w:overflowPunct/>
              <w:autoSpaceDE/>
              <w:autoSpaceDN/>
              <w:adjustRightInd/>
              <w:spacing w:after="120" w:line="276" w:lineRule="auto"/>
              <w:contextualSpacing w:val="0"/>
              <w:textAlignment w:val="auto"/>
              <w:rPr>
                <w:lang w:val="en-US"/>
              </w:rPr>
            </w:pPr>
            <w:r w:rsidRPr="009035C9">
              <w:rPr>
                <w:lang w:val="en-US"/>
              </w:rPr>
              <w:t>For measurement report of UL SRS-RSRPP, use the existing measurement report mapping table for SRS-RSRPP in 38.133 as a starting point.</w:t>
            </w:r>
          </w:p>
          <w:p w:rsidR="0059217F" w:rsidRPr="008A31BE" w:rsidRDefault="0059217F" w:rsidP="0059217F">
            <w:pPr>
              <w:rPr>
                <w:rFonts w:eastAsia="等线"/>
                <w:b/>
                <w:highlight w:val="green"/>
              </w:rPr>
            </w:pPr>
            <w:r w:rsidRPr="008A31BE">
              <w:rPr>
                <w:rFonts w:eastAsia="等线" w:hint="eastAsia"/>
                <w:b/>
                <w:highlight w:val="green"/>
              </w:rPr>
              <w:t>Agreement</w:t>
            </w:r>
          </w:p>
          <w:p w:rsidR="0059217F" w:rsidRPr="009035C9" w:rsidRDefault="0059217F" w:rsidP="0059217F">
            <w:pPr>
              <w:rPr>
                <w:rFonts w:eastAsia="等线"/>
              </w:rPr>
            </w:pPr>
            <w:r w:rsidRPr="009035C9">
              <w:rPr>
                <w:rFonts w:eastAsia="等线" w:hint="eastAsia"/>
              </w:rPr>
              <w:t>F</w:t>
            </w:r>
            <w:r w:rsidRPr="009035C9">
              <w:t>or Rel-19 AI/ML b</w:t>
            </w:r>
            <w:r w:rsidRPr="008A31BE">
              <w:t>ased positi</w:t>
            </w:r>
            <w:r w:rsidRPr="00084E62">
              <w:t xml:space="preserve">oning </w:t>
            </w:r>
            <w:r w:rsidRPr="002B2FAA">
              <w:rPr>
                <w:highlight w:val="yellow"/>
              </w:rPr>
              <w:t>Case 3b</w:t>
            </w:r>
            <w:r w:rsidRPr="00084E62">
              <w:t xml:space="preserve">, </w:t>
            </w:r>
            <w:r w:rsidRPr="008A31BE">
              <w:t>re</w:t>
            </w:r>
            <w:r w:rsidRPr="00883237">
              <w:rPr>
                <w:highlight w:val="yellow"/>
              </w:rPr>
              <w:t>garding sample-based measurement (</w:t>
            </w:r>
            <w:r w:rsidRPr="009035C9">
              <w:t xml:space="preserve">if supported), </w:t>
            </w:r>
            <w:r w:rsidRPr="009035C9">
              <w:rPr>
                <w:rFonts w:eastAsia="等线" w:hint="eastAsia"/>
              </w:rPr>
              <w:t xml:space="preserve">from RAN1 perspective, </w:t>
            </w:r>
          </w:p>
          <w:p w:rsidR="0059217F" w:rsidRPr="0059217F" w:rsidRDefault="0059217F" w:rsidP="0051157B">
            <w:pPr>
              <w:pStyle w:val="af8"/>
              <w:numPr>
                <w:ilvl w:val="0"/>
                <w:numId w:val="30"/>
              </w:numPr>
              <w:tabs>
                <w:tab w:val="left" w:pos="0"/>
              </w:tabs>
              <w:suppressAutoHyphens/>
              <w:overflowPunct/>
              <w:autoSpaceDE/>
              <w:autoSpaceDN/>
              <w:adjustRightInd/>
              <w:spacing w:after="120" w:line="276" w:lineRule="auto"/>
              <w:contextualSpacing w:val="0"/>
              <w:textAlignment w:val="auto"/>
              <w:rPr>
                <w:rFonts w:eastAsiaTheme="minorEastAsia"/>
                <w:lang w:val="en-US" w:eastAsia="zh-CN"/>
              </w:rPr>
            </w:pPr>
            <w:r w:rsidRPr="009035C9">
              <w:rPr>
                <w:lang w:val="en-US"/>
              </w:rPr>
              <w:t xml:space="preserve">LMF </w:t>
            </w:r>
            <w:r w:rsidRPr="009035C9">
              <w:rPr>
                <w:rFonts w:eastAsia="等线" w:hint="eastAsia"/>
                <w:lang w:val="en-US" w:eastAsia="zh-CN"/>
              </w:rPr>
              <w:t xml:space="preserve">can </w:t>
            </w:r>
            <w:r w:rsidRPr="009035C9">
              <w:rPr>
                <w:lang w:val="en-US"/>
              </w:rPr>
              <w:t xml:space="preserve">signal parameter values of </w:t>
            </w:r>
            <w:proofErr w:type="spellStart"/>
            <w:proofErr w:type="gramStart"/>
            <w:r w:rsidRPr="009035C9">
              <w:rPr>
                <w:lang w:val="en-US"/>
              </w:rPr>
              <w:t>N</w:t>
            </w:r>
            <w:r w:rsidRPr="009035C9">
              <w:rPr>
                <w:vertAlign w:val="subscript"/>
                <w:lang w:val="en-US"/>
              </w:rPr>
              <w:t>t</w:t>
            </w:r>
            <w:proofErr w:type="spellEnd"/>
            <w:r w:rsidRPr="009035C9">
              <w:rPr>
                <w:lang w:val="en-US"/>
              </w:rPr>
              <w:t xml:space="preserve">, </w:t>
            </w:r>
            <w:proofErr w:type="spellStart"/>
            <w:r w:rsidRPr="009035C9">
              <w:rPr>
                <w:lang w:val="en-US"/>
              </w:rPr>
              <w:t>N</w:t>
            </w:r>
            <w:r w:rsidRPr="009035C9">
              <w:rPr>
                <w:vertAlign w:val="subscript"/>
                <w:lang w:val="en-US"/>
              </w:rPr>
              <w:t>t</w:t>
            </w:r>
            <w:proofErr w:type="spellEnd"/>
            <w:proofErr w:type="gramEnd"/>
            <w:r w:rsidRPr="009035C9">
              <w:rPr>
                <w:lang w:val="en-US"/>
              </w:rPr>
              <w:t>', k to gNB via NRPPa.</w:t>
            </w:r>
          </w:p>
        </w:tc>
      </w:tr>
    </w:tbl>
    <w:p w:rsidR="000D7714" w:rsidRPr="0059217F" w:rsidRDefault="000D7714" w:rsidP="000D7714">
      <w:pPr>
        <w:rPr>
          <w:rFonts w:eastAsiaTheme="minorEastAsia"/>
          <w:lang w:eastAsia="zh-CN"/>
        </w:rPr>
      </w:pPr>
    </w:p>
    <w:tbl>
      <w:tblPr>
        <w:tblStyle w:val="af0"/>
        <w:tblW w:w="0" w:type="auto"/>
        <w:tblInd w:w="108" w:type="dxa"/>
        <w:tblLook w:val="04A0" w:firstRow="1" w:lastRow="0" w:firstColumn="1" w:lastColumn="0" w:noHBand="0" w:noVBand="1"/>
      </w:tblPr>
      <w:tblGrid>
        <w:gridCol w:w="9178"/>
      </w:tblGrid>
      <w:tr w:rsidR="000D7714" w:rsidTr="005C6C20">
        <w:trPr>
          <w:trHeight w:val="1645"/>
        </w:trPr>
        <w:tc>
          <w:tcPr>
            <w:tcW w:w="9178" w:type="dxa"/>
          </w:tcPr>
          <w:p w:rsidR="000D7714" w:rsidRPr="000D7714" w:rsidRDefault="000D7714" w:rsidP="000D7714">
            <w:pPr>
              <w:rPr>
                <w:rFonts w:eastAsiaTheme="minorEastAsia"/>
                <w:lang w:val="en-GB" w:eastAsia="zh-CN"/>
              </w:rPr>
            </w:pPr>
            <w:r>
              <w:rPr>
                <w:rFonts w:hint="eastAsia"/>
              </w:rPr>
              <w:lastRenderedPageBreak/>
              <w:t>RAN1#118</w:t>
            </w:r>
            <w:proofErr w:type="spellStart"/>
            <w:r>
              <w:rPr>
                <w:rFonts w:eastAsiaTheme="minorEastAsia" w:hint="eastAsia"/>
                <w:lang w:val="en-GB" w:eastAsia="zh-CN"/>
              </w:rPr>
              <w:t>bis</w:t>
            </w:r>
            <w:proofErr w:type="spellEnd"/>
            <w:r w:rsidR="003E111F">
              <w:rPr>
                <w:rFonts w:eastAsiaTheme="minorEastAsia" w:hint="eastAsia"/>
                <w:lang w:val="en-GB" w:eastAsia="zh-CN"/>
              </w:rPr>
              <w:t>:</w:t>
            </w:r>
          </w:p>
          <w:p w:rsidR="000D7714" w:rsidRPr="00552A26" w:rsidRDefault="000D7714" w:rsidP="000D7714">
            <w:pPr>
              <w:rPr>
                <w:rFonts w:eastAsia="等线"/>
                <w:highlight w:val="green"/>
                <w:lang w:eastAsia="zh-CN"/>
              </w:rPr>
            </w:pPr>
            <w:r w:rsidRPr="00552A26">
              <w:rPr>
                <w:rFonts w:eastAsia="等线" w:hint="eastAsia"/>
                <w:highlight w:val="green"/>
                <w:lang w:eastAsia="zh-CN"/>
              </w:rPr>
              <w:t>Agreement</w:t>
            </w:r>
          </w:p>
          <w:p w:rsidR="000D7714" w:rsidRPr="008A6A15" w:rsidRDefault="000D7714" w:rsidP="000D7714">
            <w:pPr>
              <w:rPr>
                <w:shd w:val="clear" w:color="auto" w:fill="DAEEF3"/>
              </w:rPr>
            </w:pPr>
            <w:r w:rsidRPr="008A6A15">
              <w:rPr>
                <w:shd w:val="clear" w:color="auto" w:fill="DAEEF3"/>
              </w:rPr>
              <w:t xml:space="preserve">From RAN1 perspective, for model inference of AI/ML positioning Case 3b, at least the following are </w:t>
            </w:r>
            <w:r w:rsidRPr="008A6A15">
              <w:rPr>
                <w:rFonts w:hint="eastAsia"/>
                <w:shd w:val="clear" w:color="auto" w:fill="DAEEF3"/>
              </w:rPr>
              <w:t xml:space="preserve">mandatorily or optionally </w:t>
            </w:r>
            <w:r w:rsidRPr="008A6A15">
              <w:rPr>
                <w:shd w:val="clear" w:color="auto" w:fill="DAEEF3"/>
              </w:rPr>
              <w:t>supported in a measurement report from gNB to LMF:</w:t>
            </w:r>
          </w:p>
          <w:p w:rsidR="000D7714" w:rsidRPr="008A6A15" w:rsidRDefault="000D7714" w:rsidP="0051157B">
            <w:pPr>
              <w:pStyle w:val="af8"/>
              <w:widowControl w:val="0"/>
              <w:numPr>
                <w:ilvl w:val="0"/>
                <w:numId w:val="38"/>
              </w:numPr>
              <w:tabs>
                <w:tab w:val="left" w:pos="0"/>
                <w:tab w:val="left" w:pos="720"/>
              </w:tabs>
              <w:suppressAutoHyphens/>
              <w:overflowPunct/>
              <w:autoSpaceDE/>
              <w:autoSpaceDN/>
              <w:adjustRightInd/>
              <w:spacing w:after="120"/>
              <w:contextualSpacing w:val="0"/>
              <w:jc w:val="both"/>
              <w:textAlignment w:val="auto"/>
              <w:rPr>
                <w:shd w:val="clear" w:color="auto" w:fill="DAEEF3"/>
              </w:rPr>
            </w:pPr>
            <w:r w:rsidRPr="008A6A15">
              <w:rPr>
                <w:shd w:val="clear" w:color="auto" w:fill="DAEEF3"/>
              </w:rPr>
              <w:t xml:space="preserve">(Mandatory) Channel measurement; </w:t>
            </w:r>
          </w:p>
          <w:p w:rsidR="000D7714" w:rsidRPr="008A6A15" w:rsidRDefault="000D7714" w:rsidP="0051157B">
            <w:pPr>
              <w:pStyle w:val="af8"/>
              <w:widowControl w:val="0"/>
              <w:numPr>
                <w:ilvl w:val="0"/>
                <w:numId w:val="38"/>
              </w:numPr>
              <w:tabs>
                <w:tab w:val="left" w:pos="0"/>
                <w:tab w:val="left" w:pos="720"/>
              </w:tabs>
              <w:suppressAutoHyphens/>
              <w:overflowPunct/>
              <w:autoSpaceDE/>
              <w:autoSpaceDN/>
              <w:adjustRightInd/>
              <w:spacing w:after="120"/>
              <w:contextualSpacing w:val="0"/>
              <w:jc w:val="both"/>
              <w:textAlignment w:val="auto"/>
              <w:rPr>
                <w:shd w:val="clear" w:color="auto" w:fill="DAEEF3"/>
              </w:rPr>
            </w:pPr>
            <w:r w:rsidRPr="008A6A15">
              <w:rPr>
                <w:shd w:val="clear" w:color="auto" w:fill="DAEEF3"/>
              </w:rPr>
              <w:t xml:space="preserve">(Optional) Quality of the channel measurement; </w:t>
            </w:r>
          </w:p>
          <w:p w:rsidR="000D7714" w:rsidRPr="008A6A15" w:rsidRDefault="000D7714" w:rsidP="0051157B">
            <w:pPr>
              <w:pStyle w:val="af8"/>
              <w:widowControl w:val="0"/>
              <w:numPr>
                <w:ilvl w:val="1"/>
                <w:numId w:val="38"/>
              </w:numPr>
              <w:tabs>
                <w:tab w:val="left" w:pos="0"/>
                <w:tab w:val="left" w:pos="720"/>
                <w:tab w:val="left" w:pos="1440"/>
              </w:tabs>
              <w:suppressAutoHyphens/>
              <w:overflowPunct/>
              <w:autoSpaceDE/>
              <w:autoSpaceDN/>
              <w:adjustRightInd/>
              <w:spacing w:after="120"/>
              <w:contextualSpacing w:val="0"/>
              <w:jc w:val="both"/>
              <w:textAlignment w:val="auto"/>
              <w:rPr>
                <w:shd w:val="clear" w:color="auto" w:fill="DAEEF3"/>
              </w:rPr>
            </w:pPr>
            <w:r w:rsidRPr="008A6A15">
              <w:rPr>
                <w:shd w:val="clear" w:color="auto" w:fill="DAEEF3"/>
              </w:rPr>
              <w:t>FFS: details of the quality</w:t>
            </w:r>
          </w:p>
          <w:p w:rsidR="000D7714" w:rsidRPr="008A6A15" w:rsidRDefault="000D7714" w:rsidP="0051157B">
            <w:pPr>
              <w:pStyle w:val="af8"/>
              <w:widowControl w:val="0"/>
              <w:numPr>
                <w:ilvl w:val="0"/>
                <w:numId w:val="38"/>
              </w:numPr>
              <w:tabs>
                <w:tab w:val="left" w:pos="0"/>
                <w:tab w:val="left" w:pos="720"/>
              </w:tabs>
              <w:suppressAutoHyphens/>
              <w:overflowPunct/>
              <w:autoSpaceDE/>
              <w:autoSpaceDN/>
              <w:adjustRightInd/>
              <w:spacing w:after="120"/>
              <w:contextualSpacing w:val="0"/>
              <w:jc w:val="both"/>
              <w:textAlignment w:val="auto"/>
              <w:rPr>
                <w:shd w:val="clear" w:color="auto" w:fill="DAEEF3"/>
              </w:rPr>
            </w:pPr>
            <w:r w:rsidRPr="008A6A15">
              <w:rPr>
                <w:shd w:val="clear" w:color="auto" w:fill="DAEEF3"/>
              </w:rPr>
              <w:t>(Mandatory) Time stamp of the channel measurement.</w:t>
            </w:r>
          </w:p>
          <w:p w:rsidR="000D7714" w:rsidRPr="000D7714" w:rsidRDefault="000D7714" w:rsidP="000D7714">
            <w:pPr>
              <w:widowControl w:val="0"/>
              <w:jc w:val="both"/>
              <w:rPr>
                <w:rFonts w:eastAsiaTheme="minorEastAsia"/>
                <w:lang w:val="en-GB" w:eastAsia="zh-CN"/>
              </w:rPr>
            </w:pPr>
          </w:p>
        </w:tc>
      </w:tr>
    </w:tbl>
    <w:p w:rsidR="007B71E6" w:rsidRPr="002461C1" w:rsidRDefault="007B71E6" w:rsidP="003E111F">
      <w:pPr>
        <w:spacing w:beforeLines="50" w:before="120" w:afterLines="50" w:after="120"/>
        <w:rPr>
          <w:rFonts w:eastAsiaTheme="minorEastAsia"/>
          <w:szCs w:val="20"/>
          <w:lang w:eastAsia="zh-CN"/>
        </w:rPr>
      </w:pPr>
      <w:r w:rsidRPr="002461C1">
        <w:rPr>
          <w:rFonts w:eastAsiaTheme="minorEastAsia" w:hint="eastAsia"/>
          <w:szCs w:val="20"/>
          <w:lang w:eastAsia="zh-CN"/>
        </w:rPr>
        <w:t xml:space="preserve">In the existing NRPPa, above information could be provided to LMF in the </w:t>
      </w:r>
      <w:r w:rsidRPr="002461C1">
        <w:rPr>
          <w:rFonts w:eastAsiaTheme="minorEastAsia" w:hint="eastAsia"/>
          <w:i/>
          <w:szCs w:val="20"/>
          <w:lang w:eastAsia="zh-CN"/>
        </w:rPr>
        <w:t>TRP measurement Result</w:t>
      </w:r>
      <w:r w:rsidRPr="002461C1">
        <w:rPr>
          <w:rFonts w:eastAsiaTheme="minorEastAsia" w:hint="eastAsia"/>
          <w:szCs w:val="20"/>
          <w:lang w:eastAsia="zh-CN"/>
        </w:rPr>
        <w:t>, as shown below:</w:t>
      </w:r>
    </w:p>
    <w:p w:rsidR="007B71E6" w:rsidRPr="003D7EB6" w:rsidRDefault="007B71E6" w:rsidP="007B71E6">
      <w:pPr>
        <w:pStyle w:val="30"/>
        <w:keepNext w:val="0"/>
        <w:widowControl w:val="0"/>
      </w:pPr>
      <w:bookmarkStart w:id="3" w:name="_Toc51776055"/>
      <w:bookmarkStart w:id="4" w:name="_Toc56773077"/>
      <w:bookmarkStart w:id="5" w:name="_Toc64447706"/>
      <w:bookmarkStart w:id="6" w:name="_Toc74152362"/>
      <w:bookmarkStart w:id="7" w:name="_Toc88654215"/>
      <w:bookmarkStart w:id="8" w:name="_Toc99056284"/>
      <w:bookmarkStart w:id="9" w:name="_Toc99959217"/>
      <w:bookmarkStart w:id="10" w:name="_Toc105612403"/>
      <w:bookmarkStart w:id="11" w:name="_Toc106109619"/>
      <w:bookmarkStart w:id="12" w:name="_Toc112766511"/>
      <w:bookmarkStart w:id="13" w:name="_Toc113379427"/>
      <w:bookmarkStart w:id="14" w:name="_Toc120091980"/>
      <w:bookmarkStart w:id="15" w:name="_Toc170756438"/>
      <w:r w:rsidRPr="003D7EB6">
        <w:t>9.2.</w:t>
      </w:r>
      <w:r>
        <w:t>37</w:t>
      </w:r>
      <w:r w:rsidRPr="003D7EB6">
        <w:tab/>
      </w:r>
      <w:r w:rsidRPr="00E17648">
        <w:t xml:space="preserve">TRP </w:t>
      </w:r>
      <w:r w:rsidRPr="003D7EB6">
        <w:t>Measurement Result</w:t>
      </w:r>
      <w:bookmarkEnd w:id="3"/>
      <w:bookmarkEnd w:id="4"/>
      <w:bookmarkEnd w:id="5"/>
      <w:bookmarkEnd w:id="6"/>
      <w:bookmarkEnd w:id="7"/>
      <w:bookmarkEnd w:id="8"/>
      <w:bookmarkEnd w:id="9"/>
      <w:bookmarkEnd w:id="10"/>
      <w:bookmarkEnd w:id="11"/>
      <w:bookmarkEnd w:id="12"/>
      <w:bookmarkEnd w:id="13"/>
      <w:bookmarkEnd w:id="14"/>
      <w:bookmarkEnd w:id="15"/>
    </w:p>
    <w:p w:rsidR="007B71E6" w:rsidRPr="003D7EB6" w:rsidRDefault="007B71E6" w:rsidP="007B71E6">
      <w:pPr>
        <w:widowControl w:val="0"/>
      </w:pPr>
      <w:r w:rsidRPr="003D7EB6">
        <w:t>This information element contains the measurement result.</w:t>
      </w:r>
    </w:p>
    <w:tbl>
      <w:tblPr>
        <w:tblW w:w="96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3"/>
        <w:gridCol w:w="1080"/>
        <w:gridCol w:w="1080"/>
        <w:gridCol w:w="1512"/>
        <w:gridCol w:w="1728"/>
        <w:gridCol w:w="1080"/>
        <w:gridCol w:w="1080"/>
      </w:tblGrid>
      <w:tr w:rsidR="007B71E6" w:rsidRPr="003D7EB6" w:rsidTr="003E111F">
        <w:trPr>
          <w:tblHeader/>
        </w:trPr>
        <w:tc>
          <w:tcPr>
            <w:tcW w:w="2053" w:type="dxa"/>
          </w:tcPr>
          <w:p w:rsidR="007B71E6" w:rsidRPr="003D7EB6" w:rsidRDefault="007B71E6" w:rsidP="00003C11">
            <w:pPr>
              <w:pStyle w:val="TAH"/>
              <w:keepNext w:val="0"/>
              <w:keepLines w:val="0"/>
              <w:widowControl w:val="0"/>
            </w:pPr>
            <w:r w:rsidRPr="003D7EB6">
              <w:t>IE/Group Name</w:t>
            </w:r>
          </w:p>
        </w:tc>
        <w:tc>
          <w:tcPr>
            <w:tcW w:w="1080" w:type="dxa"/>
          </w:tcPr>
          <w:p w:rsidR="007B71E6" w:rsidRPr="003D7EB6" w:rsidRDefault="007B71E6" w:rsidP="00003C11">
            <w:pPr>
              <w:pStyle w:val="TAH"/>
              <w:keepNext w:val="0"/>
              <w:keepLines w:val="0"/>
              <w:widowControl w:val="0"/>
            </w:pPr>
            <w:r w:rsidRPr="003D7EB6">
              <w:t>Presence</w:t>
            </w:r>
          </w:p>
        </w:tc>
        <w:tc>
          <w:tcPr>
            <w:tcW w:w="1080" w:type="dxa"/>
          </w:tcPr>
          <w:p w:rsidR="007B71E6" w:rsidRPr="003D7EB6" w:rsidRDefault="007B71E6" w:rsidP="00003C11">
            <w:pPr>
              <w:pStyle w:val="TAH"/>
              <w:keepNext w:val="0"/>
              <w:keepLines w:val="0"/>
              <w:widowControl w:val="0"/>
            </w:pPr>
            <w:r w:rsidRPr="003D7EB6">
              <w:t>Range</w:t>
            </w:r>
          </w:p>
        </w:tc>
        <w:tc>
          <w:tcPr>
            <w:tcW w:w="1512" w:type="dxa"/>
          </w:tcPr>
          <w:p w:rsidR="007B71E6" w:rsidRPr="003D7EB6" w:rsidRDefault="007B71E6" w:rsidP="00003C11">
            <w:pPr>
              <w:pStyle w:val="TAH"/>
              <w:keepNext w:val="0"/>
              <w:keepLines w:val="0"/>
              <w:widowControl w:val="0"/>
            </w:pPr>
            <w:r w:rsidRPr="003D7EB6">
              <w:t>IE Type and Reference</w:t>
            </w:r>
          </w:p>
        </w:tc>
        <w:tc>
          <w:tcPr>
            <w:tcW w:w="1728" w:type="dxa"/>
          </w:tcPr>
          <w:p w:rsidR="007B71E6" w:rsidRPr="003D7EB6" w:rsidRDefault="007B71E6" w:rsidP="00003C11">
            <w:pPr>
              <w:pStyle w:val="TAH"/>
              <w:keepNext w:val="0"/>
              <w:keepLines w:val="0"/>
              <w:widowControl w:val="0"/>
            </w:pPr>
            <w:r w:rsidRPr="003D7EB6">
              <w:t>Semantics Description</w:t>
            </w:r>
          </w:p>
        </w:tc>
        <w:tc>
          <w:tcPr>
            <w:tcW w:w="1080" w:type="dxa"/>
          </w:tcPr>
          <w:p w:rsidR="007B71E6" w:rsidRPr="003D7EB6" w:rsidRDefault="007B71E6" w:rsidP="00003C11">
            <w:pPr>
              <w:pStyle w:val="TAH"/>
              <w:keepNext w:val="0"/>
              <w:keepLines w:val="0"/>
              <w:widowControl w:val="0"/>
            </w:pPr>
            <w:r w:rsidRPr="00EA6F7C">
              <w:t>Criticality</w:t>
            </w:r>
          </w:p>
        </w:tc>
        <w:tc>
          <w:tcPr>
            <w:tcW w:w="1080" w:type="dxa"/>
          </w:tcPr>
          <w:p w:rsidR="007B71E6" w:rsidRPr="003D7EB6" w:rsidRDefault="007B71E6" w:rsidP="00003C11">
            <w:pPr>
              <w:pStyle w:val="TAH"/>
              <w:keepNext w:val="0"/>
              <w:keepLines w:val="0"/>
              <w:widowControl w:val="0"/>
            </w:pPr>
            <w:r w:rsidRPr="00EA6F7C">
              <w:t>Assigned Criticality</w:t>
            </w:r>
          </w:p>
        </w:tc>
      </w:tr>
      <w:tr w:rsidR="007B71E6" w:rsidRPr="003D7EB6" w:rsidTr="003E111F">
        <w:tc>
          <w:tcPr>
            <w:tcW w:w="2053" w:type="dxa"/>
          </w:tcPr>
          <w:p w:rsidR="007B71E6" w:rsidRPr="004D3F29" w:rsidRDefault="007B71E6" w:rsidP="00003C11">
            <w:pPr>
              <w:pStyle w:val="TAL"/>
              <w:keepNext w:val="0"/>
              <w:keepLines w:val="0"/>
              <w:widowControl w:val="0"/>
              <w:rPr>
                <w:b/>
                <w:bCs/>
              </w:rPr>
            </w:pPr>
            <w:r w:rsidRPr="004D3F29">
              <w:rPr>
                <w:b/>
                <w:bCs/>
              </w:rPr>
              <w:t>Measured Result Item</w:t>
            </w:r>
          </w:p>
        </w:tc>
        <w:tc>
          <w:tcPr>
            <w:tcW w:w="1080" w:type="dxa"/>
          </w:tcPr>
          <w:p w:rsidR="007B71E6" w:rsidRPr="003D7EB6" w:rsidRDefault="007B71E6" w:rsidP="00003C11">
            <w:pPr>
              <w:pStyle w:val="TAL"/>
              <w:keepNext w:val="0"/>
              <w:keepLines w:val="0"/>
              <w:widowControl w:val="0"/>
            </w:pPr>
          </w:p>
        </w:tc>
        <w:tc>
          <w:tcPr>
            <w:tcW w:w="1080" w:type="dxa"/>
          </w:tcPr>
          <w:p w:rsidR="007B71E6" w:rsidRPr="003D7EB6" w:rsidRDefault="007B71E6" w:rsidP="00003C11">
            <w:pPr>
              <w:pStyle w:val="TAL"/>
              <w:keepNext w:val="0"/>
              <w:keepLines w:val="0"/>
              <w:widowControl w:val="0"/>
              <w:rPr>
                <w:i/>
              </w:rPr>
            </w:pPr>
            <w:proofErr w:type="gramStart"/>
            <w:r>
              <w:rPr>
                <w:i/>
              </w:rPr>
              <w:t>1</w:t>
            </w:r>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1512" w:type="dxa"/>
          </w:tcPr>
          <w:p w:rsidR="007B71E6" w:rsidRPr="003D7EB6" w:rsidRDefault="007B71E6" w:rsidP="00003C11">
            <w:pPr>
              <w:pStyle w:val="TAL"/>
              <w:keepNext w:val="0"/>
              <w:keepLines w:val="0"/>
              <w:widowControl w:val="0"/>
            </w:pPr>
          </w:p>
        </w:tc>
        <w:tc>
          <w:tcPr>
            <w:tcW w:w="1728" w:type="dxa"/>
          </w:tcPr>
          <w:p w:rsidR="007B71E6" w:rsidRPr="003D7EB6" w:rsidRDefault="007B71E6" w:rsidP="00003C11">
            <w:pPr>
              <w:pStyle w:val="TAL"/>
              <w:keepNext w:val="0"/>
              <w:keepLines w:val="0"/>
              <w:widowControl w:val="0"/>
              <w:rPr>
                <w:bCs/>
                <w:lang w:eastAsia="zh-CN"/>
              </w:rPr>
            </w:pPr>
          </w:p>
        </w:tc>
        <w:tc>
          <w:tcPr>
            <w:tcW w:w="1080" w:type="dxa"/>
          </w:tcPr>
          <w:p w:rsidR="007B71E6" w:rsidRPr="003D7EB6" w:rsidRDefault="007B71E6" w:rsidP="00003C11">
            <w:pPr>
              <w:pStyle w:val="TAC"/>
              <w:keepNext w:val="0"/>
              <w:keepLines w:val="0"/>
              <w:widowControl w:val="0"/>
              <w:rPr>
                <w:lang w:eastAsia="zh-CN"/>
              </w:rPr>
            </w:pPr>
            <w:r>
              <w:rPr>
                <w:lang w:eastAsia="zh-CN"/>
              </w:rPr>
              <w:t>-</w:t>
            </w:r>
          </w:p>
        </w:tc>
        <w:tc>
          <w:tcPr>
            <w:tcW w:w="1080" w:type="dxa"/>
          </w:tcPr>
          <w:p w:rsidR="007B71E6" w:rsidRPr="003D7EB6" w:rsidRDefault="007B71E6" w:rsidP="00003C11">
            <w:pPr>
              <w:pStyle w:val="TAC"/>
              <w:keepNext w:val="0"/>
              <w:keepLines w:val="0"/>
              <w:widowControl w:val="0"/>
              <w:rPr>
                <w:lang w:eastAsia="zh-CN"/>
              </w:rPr>
            </w:pPr>
          </w:p>
        </w:tc>
      </w:tr>
      <w:tr w:rsidR="007B71E6" w:rsidRPr="003D7EB6" w:rsidTr="003E111F">
        <w:tc>
          <w:tcPr>
            <w:tcW w:w="2053" w:type="dxa"/>
          </w:tcPr>
          <w:p w:rsidR="007B71E6" w:rsidRPr="003D7EB6" w:rsidRDefault="007B71E6" w:rsidP="00003C11">
            <w:pPr>
              <w:pStyle w:val="TAL"/>
              <w:keepNext w:val="0"/>
              <w:keepLines w:val="0"/>
              <w:widowControl w:val="0"/>
              <w:ind w:left="142"/>
            </w:pPr>
            <w:r w:rsidRPr="003D7EB6">
              <w:t xml:space="preserve">&gt;CHOICE </w:t>
            </w:r>
            <w:r w:rsidRPr="003D7EB6">
              <w:rPr>
                <w:i/>
              </w:rPr>
              <w:t>Measured Results Value</w:t>
            </w:r>
          </w:p>
        </w:tc>
        <w:tc>
          <w:tcPr>
            <w:tcW w:w="1080" w:type="dxa"/>
          </w:tcPr>
          <w:p w:rsidR="007B71E6" w:rsidRPr="003D7EB6" w:rsidRDefault="007B71E6" w:rsidP="00003C11">
            <w:pPr>
              <w:pStyle w:val="TAL"/>
              <w:keepNext w:val="0"/>
              <w:keepLines w:val="0"/>
              <w:widowControl w:val="0"/>
            </w:pPr>
            <w:r w:rsidRPr="003D7EB6">
              <w:t>M</w:t>
            </w:r>
          </w:p>
        </w:tc>
        <w:tc>
          <w:tcPr>
            <w:tcW w:w="1080" w:type="dxa"/>
          </w:tcPr>
          <w:p w:rsidR="007B71E6" w:rsidRPr="003D7EB6" w:rsidRDefault="007B71E6" w:rsidP="00003C11">
            <w:pPr>
              <w:pStyle w:val="TAL"/>
              <w:keepNext w:val="0"/>
              <w:keepLines w:val="0"/>
              <w:widowControl w:val="0"/>
            </w:pPr>
          </w:p>
        </w:tc>
        <w:tc>
          <w:tcPr>
            <w:tcW w:w="1512" w:type="dxa"/>
          </w:tcPr>
          <w:p w:rsidR="007B71E6" w:rsidRPr="003D7EB6" w:rsidRDefault="007B71E6" w:rsidP="00003C11">
            <w:pPr>
              <w:pStyle w:val="TAL"/>
              <w:keepNext w:val="0"/>
              <w:keepLines w:val="0"/>
              <w:widowControl w:val="0"/>
            </w:pPr>
          </w:p>
        </w:tc>
        <w:tc>
          <w:tcPr>
            <w:tcW w:w="1728" w:type="dxa"/>
          </w:tcPr>
          <w:p w:rsidR="007B71E6" w:rsidRPr="003D7EB6" w:rsidRDefault="007B71E6" w:rsidP="00003C11">
            <w:pPr>
              <w:pStyle w:val="TAL"/>
              <w:keepNext w:val="0"/>
              <w:keepLines w:val="0"/>
              <w:widowControl w:val="0"/>
              <w:rPr>
                <w:bCs/>
                <w:lang w:eastAsia="zh-CN"/>
              </w:rPr>
            </w:pPr>
          </w:p>
        </w:tc>
        <w:tc>
          <w:tcPr>
            <w:tcW w:w="1080" w:type="dxa"/>
          </w:tcPr>
          <w:p w:rsidR="007B71E6" w:rsidRPr="003D7EB6" w:rsidRDefault="007B71E6" w:rsidP="00003C11">
            <w:pPr>
              <w:pStyle w:val="TAC"/>
              <w:keepNext w:val="0"/>
              <w:keepLines w:val="0"/>
              <w:widowControl w:val="0"/>
              <w:rPr>
                <w:lang w:eastAsia="zh-CN"/>
              </w:rPr>
            </w:pPr>
            <w:r>
              <w:rPr>
                <w:lang w:eastAsia="zh-CN"/>
              </w:rPr>
              <w:t>-</w:t>
            </w:r>
          </w:p>
        </w:tc>
        <w:tc>
          <w:tcPr>
            <w:tcW w:w="1080" w:type="dxa"/>
          </w:tcPr>
          <w:p w:rsidR="007B71E6" w:rsidRPr="003D7EB6" w:rsidRDefault="007B71E6" w:rsidP="00003C11">
            <w:pPr>
              <w:pStyle w:val="TAC"/>
              <w:keepNext w:val="0"/>
              <w:keepLines w:val="0"/>
              <w:widowControl w:val="0"/>
              <w:rPr>
                <w:lang w:eastAsia="zh-CN"/>
              </w:rPr>
            </w:pPr>
          </w:p>
        </w:tc>
      </w:tr>
      <w:tr w:rsidR="007B71E6" w:rsidRPr="003D7EB6" w:rsidTr="003E111F">
        <w:tc>
          <w:tcPr>
            <w:tcW w:w="2053" w:type="dxa"/>
          </w:tcPr>
          <w:p w:rsidR="007B71E6" w:rsidRPr="00E766B3" w:rsidRDefault="007B71E6" w:rsidP="00003C11">
            <w:pPr>
              <w:pStyle w:val="TAL"/>
              <w:keepNext w:val="0"/>
              <w:keepLines w:val="0"/>
              <w:widowControl w:val="0"/>
              <w:ind w:left="283"/>
              <w:rPr>
                <w:i/>
                <w:iCs/>
              </w:rPr>
            </w:pPr>
            <w:r w:rsidRPr="00E766B3">
              <w:rPr>
                <w:i/>
                <w:iCs/>
              </w:rPr>
              <w:t>&gt;&gt;UL Angle of Arrival</w:t>
            </w:r>
          </w:p>
        </w:tc>
        <w:tc>
          <w:tcPr>
            <w:tcW w:w="1080" w:type="dxa"/>
          </w:tcPr>
          <w:p w:rsidR="007B71E6" w:rsidRPr="003D7EB6" w:rsidRDefault="007B71E6" w:rsidP="00003C11">
            <w:pPr>
              <w:pStyle w:val="TAL"/>
              <w:keepNext w:val="0"/>
              <w:keepLines w:val="0"/>
              <w:widowControl w:val="0"/>
            </w:pPr>
          </w:p>
        </w:tc>
        <w:tc>
          <w:tcPr>
            <w:tcW w:w="1080" w:type="dxa"/>
          </w:tcPr>
          <w:p w:rsidR="007B71E6" w:rsidRPr="003D7EB6" w:rsidRDefault="007B71E6" w:rsidP="00003C11">
            <w:pPr>
              <w:pStyle w:val="TAL"/>
              <w:keepNext w:val="0"/>
              <w:keepLines w:val="0"/>
              <w:widowControl w:val="0"/>
            </w:pPr>
          </w:p>
        </w:tc>
        <w:tc>
          <w:tcPr>
            <w:tcW w:w="1512" w:type="dxa"/>
          </w:tcPr>
          <w:p w:rsidR="007B71E6" w:rsidRPr="003D7EB6" w:rsidRDefault="007B71E6" w:rsidP="00003C11">
            <w:pPr>
              <w:pStyle w:val="TAL"/>
              <w:keepNext w:val="0"/>
              <w:keepLines w:val="0"/>
              <w:widowControl w:val="0"/>
            </w:pPr>
            <w:r w:rsidRPr="003D7EB6">
              <w:t>9.2.</w:t>
            </w:r>
            <w:r>
              <w:t>38</w:t>
            </w:r>
          </w:p>
        </w:tc>
        <w:tc>
          <w:tcPr>
            <w:tcW w:w="1728" w:type="dxa"/>
          </w:tcPr>
          <w:p w:rsidR="007B71E6" w:rsidRPr="003D7EB6" w:rsidRDefault="007B71E6" w:rsidP="00003C11">
            <w:pPr>
              <w:pStyle w:val="TAL"/>
              <w:keepNext w:val="0"/>
              <w:keepLines w:val="0"/>
              <w:widowControl w:val="0"/>
              <w:rPr>
                <w:bCs/>
                <w:lang w:eastAsia="zh-CN"/>
              </w:rPr>
            </w:pPr>
          </w:p>
        </w:tc>
        <w:tc>
          <w:tcPr>
            <w:tcW w:w="1080" w:type="dxa"/>
          </w:tcPr>
          <w:p w:rsidR="007B71E6" w:rsidRPr="003D7EB6" w:rsidRDefault="007B71E6" w:rsidP="00003C11">
            <w:pPr>
              <w:pStyle w:val="TAC"/>
              <w:keepNext w:val="0"/>
              <w:keepLines w:val="0"/>
              <w:widowControl w:val="0"/>
              <w:rPr>
                <w:lang w:eastAsia="zh-CN"/>
              </w:rPr>
            </w:pPr>
          </w:p>
        </w:tc>
        <w:tc>
          <w:tcPr>
            <w:tcW w:w="1080" w:type="dxa"/>
          </w:tcPr>
          <w:p w:rsidR="007B71E6" w:rsidRPr="003D7EB6" w:rsidRDefault="007B71E6" w:rsidP="00003C11">
            <w:pPr>
              <w:pStyle w:val="TAC"/>
              <w:keepNext w:val="0"/>
              <w:keepLines w:val="0"/>
              <w:widowControl w:val="0"/>
              <w:rPr>
                <w:lang w:eastAsia="zh-CN"/>
              </w:rPr>
            </w:pPr>
          </w:p>
        </w:tc>
      </w:tr>
      <w:tr w:rsidR="007B71E6" w:rsidRPr="003D7EB6" w:rsidTr="003E111F">
        <w:tc>
          <w:tcPr>
            <w:tcW w:w="2053" w:type="dxa"/>
          </w:tcPr>
          <w:p w:rsidR="007B71E6" w:rsidRPr="00E766B3" w:rsidRDefault="007B71E6" w:rsidP="00003C11">
            <w:pPr>
              <w:pStyle w:val="TAL"/>
              <w:keepNext w:val="0"/>
              <w:keepLines w:val="0"/>
              <w:widowControl w:val="0"/>
              <w:ind w:left="283"/>
              <w:rPr>
                <w:i/>
                <w:iCs/>
              </w:rPr>
            </w:pPr>
            <w:r w:rsidRPr="00E766B3">
              <w:rPr>
                <w:i/>
                <w:iCs/>
              </w:rPr>
              <w:t>&gt;&gt;UL SRS-RSRP</w:t>
            </w:r>
          </w:p>
        </w:tc>
        <w:tc>
          <w:tcPr>
            <w:tcW w:w="1080" w:type="dxa"/>
          </w:tcPr>
          <w:p w:rsidR="007B71E6" w:rsidRPr="003D7EB6" w:rsidRDefault="007B71E6" w:rsidP="00003C11">
            <w:pPr>
              <w:pStyle w:val="TAL"/>
              <w:keepNext w:val="0"/>
              <w:keepLines w:val="0"/>
              <w:widowControl w:val="0"/>
            </w:pPr>
          </w:p>
        </w:tc>
        <w:tc>
          <w:tcPr>
            <w:tcW w:w="1080" w:type="dxa"/>
          </w:tcPr>
          <w:p w:rsidR="007B71E6" w:rsidRPr="003D7EB6" w:rsidRDefault="007B71E6" w:rsidP="00003C11">
            <w:pPr>
              <w:pStyle w:val="TAL"/>
              <w:keepNext w:val="0"/>
              <w:keepLines w:val="0"/>
              <w:widowControl w:val="0"/>
            </w:pPr>
          </w:p>
        </w:tc>
        <w:tc>
          <w:tcPr>
            <w:tcW w:w="1512" w:type="dxa"/>
          </w:tcPr>
          <w:p w:rsidR="007B71E6" w:rsidRPr="003D7EB6" w:rsidRDefault="007B71E6" w:rsidP="00003C11">
            <w:pPr>
              <w:pStyle w:val="TAL"/>
              <w:keepNext w:val="0"/>
              <w:keepLines w:val="0"/>
              <w:widowControl w:val="0"/>
            </w:pPr>
            <w:r w:rsidRPr="003D7EB6">
              <w:t>INTEGER (0..12</w:t>
            </w:r>
            <w:r>
              <w:t>6</w:t>
            </w:r>
            <w:r w:rsidRPr="003D7EB6">
              <w:t>)</w:t>
            </w:r>
          </w:p>
        </w:tc>
        <w:tc>
          <w:tcPr>
            <w:tcW w:w="1728" w:type="dxa"/>
          </w:tcPr>
          <w:p w:rsidR="007B71E6" w:rsidRPr="003D7EB6" w:rsidRDefault="007B71E6" w:rsidP="00003C11">
            <w:pPr>
              <w:pStyle w:val="TAL"/>
              <w:keepNext w:val="0"/>
              <w:keepLines w:val="0"/>
              <w:widowControl w:val="0"/>
              <w:rPr>
                <w:bCs/>
                <w:lang w:eastAsia="zh-CN"/>
              </w:rPr>
            </w:pPr>
          </w:p>
        </w:tc>
        <w:tc>
          <w:tcPr>
            <w:tcW w:w="1080" w:type="dxa"/>
          </w:tcPr>
          <w:p w:rsidR="007B71E6" w:rsidRPr="003D7EB6" w:rsidRDefault="007B71E6" w:rsidP="00003C11">
            <w:pPr>
              <w:pStyle w:val="TAC"/>
              <w:keepNext w:val="0"/>
              <w:keepLines w:val="0"/>
              <w:widowControl w:val="0"/>
              <w:rPr>
                <w:lang w:eastAsia="zh-CN"/>
              </w:rPr>
            </w:pPr>
          </w:p>
        </w:tc>
        <w:tc>
          <w:tcPr>
            <w:tcW w:w="1080" w:type="dxa"/>
          </w:tcPr>
          <w:p w:rsidR="007B71E6" w:rsidRPr="003D7EB6" w:rsidRDefault="007B71E6" w:rsidP="00003C11">
            <w:pPr>
              <w:pStyle w:val="TAC"/>
              <w:keepNext w:val="0"/>
              <w:keepLines w:val="0"/>
              <w:widowControl w:val="0"/>
              <w:rPr>
                <w:lang w:eastAsia="zh-CN"/>
              </w:rPr>
            </w:pPr>
          </w:p>
        </w:tc>
      </w:tr>
      <w:tr w:rsidR="007B71E6" w:rsidRPr="003D7EB6" w:rsidTr="003E111F">
        <w:tc>
          <w:tcPr>
            <w:tcW w:w="2053" w:type="dxa"/>
          </w:tcPr>
          <w:p w:rsidR="007B71E6" w:rsidRPr="00E766B3" w:rsidRDefault="007B71E6" w:rsidP="00003C11">
            <w:pPr>
              <w:pStyle w:val="TAL"/>
              <w:keepNext w:val="0"/>
              <w:keepLines w:val="0"/>
              <w:widowControl w:val="0"/>
              <w:ind w:left="283"/>
              <w:rPr>
                <w:i/>
                <w:iCs/>
              </w:rPr>
            </w:pPr>
            <w:r w:rsidRPr="00E766B3">
              <w:rPr>
                <w:i/>
                <w:iCs/>
              </w:rPr>
              <w:t>&gt;&gt;UL RTOA</w:t>
            </w:r>
            <w:r>
              <w:rPr>
                <w:i/>
                <w:iCs/>
              </w:rPr>
              <w:t xml:space="preserve"> Measurement</w:t>
            </w:r>
          </w:p>
        </w:tc>
        <w:tc>
          <w:tcPr>
            <w:tcW w:w="1080" w:type="dxa"/>
          </w:tcPr>
          <w:p w:rsidR="007B71E6" w:rsidRPr="003D7EB6" w:rsidRDefault="007B71E6" w:rsidP="00003C11">
            <w:pPr>
              <w:pStyle w:val="TAL"/>
              <w:keepNext w:val="0"/>
              <w:keepLines w:val="0"/>
              <w:widowControl w:val="0"/>
            </w:pPr>
          </w:p>
        </w:tc>
        <w:tc>
          <w:tcPr>
            <w:tcW w:w="1080" w:type="dxa"/>
          </w:tcPr>
          <w:p w:rsidR="007B71E6" w:rsidRPr="003D7EB6" w:rsidRDefault="007B71E6" w:rsidP="00003C11">
            <w:pPr>
              <w:pStyle w:val="TAL"/>
              <w:keepNext w:val="0"/>
              <w:keepLines w:val="0"/>
              <w:widowControl w:val="0"/>
            </w:pPr>
          </w:p>
        </w:tc>
        <w:tc>
          <w:tcPr>
            <w:tcW w:w="1512" w:type="dxa"/>
          </w:tcPr>
          <w:p w:rsidR="007B71E6" w:rsidRPr="003D7EB6" w:rsidRDefault="007B71E6" w:rsidP="00003C11">
            <w:pPr>
              <w:pStyle w:val="TAL"/>
              <w:keepNext w:val="0"/>
              <w:keepLines w:val="0"/>
              <w:widowControl w:val="0"/>
            </w:pPr>
            <w:r w:rsidRPr="003D7EB6">
              <w:t>9.2.</w:t>
            </w:r>
            <w:r>
              <w:t>39</w:t>
            </w:r>
          </w:p>
        </w:tc>
        <w:tc>
          <w:tcPr>
            <w:tcW w:w="1728" w:type="dxa"/>
          </w:tcPr>
          <w:p w:rsidR="007B71E6" w:rsidRPr="003D7EB6" w:rsidRDefault="007B71E6" w:rsidP="00003C11">
            <w:pPr>
              <w:pStyle w:val="TAL"/>
              <w:keepNext w:val="0"/>
              <w:keepLines w:val="0"/>
              <w:widowControl w:val="0"/>
              <w:rPr>
                <w:bCs/>
                <w:lang w:eastAsia="zh-CN"/>
              </w:rPr>
            </w:pPr>
          </w:p>
        </w:tc>
        <w:tc>
          <w:tcPr>
            <w:tcW w:w="1080" w:type="dxa"/>
          </w:tcPr>
          <w:p w:rsidR="007B71E6" w:rsidRPr="003D7EB6" w:rsidRDefault="007B71E6" w:rsidP="00003C11">
            <w:pPr>
              <w:pStyle w:val="TAC"/>
              <w:keepNext w:val="0"/>
              <w:keepLines w:val="0"/>
              <w:widowControl w:val="0"/>
              <w:rPr>
                <w:lang w:eastAsia="zh-CN"/>
              </w:rPr>
            </w:pPr>
          </w:p>
        </w:tc>
        <w:tc>
          <w:tcPr>
            <w:tcW w:w="1080" w:type="dxa"/>
          </w:tcPr>
          <w:p w:rsidR="007B71E6" w:rsidRPr="003D7EB6" w:rsidRDefault="007B71E6" w:rsidP="00003C11">
            <w:pPr>
              <w:pStyle w:val="TAC"/>
              <w:keepNext w:val="0"/>
              <w:keepLines w:val="0"/>
              <w:widowControl w:val="0"/>
              <w:rPr>
                <w:lang w:eastAsia="zh-CN"/>
              </w:rPr>
            </w:pPr>
          </w:p>
        </w:tc>
      </w:tr>
      <w:tr w:rsidR="007B71E6" w:rsidRPr="00A4335D" w:rsidTr="003E111F">
        <w:tc>
          <w:tcPr>
            <w:tcW w:w="2053" w:type="dxa"/>
          </w:tcPr>
          <w:p w:rsidR="007B71E6" w:rsidRPr="00E766B3" w:rsidRDefault="007B71E6" w:rsidP="00003C11">
            <w:pPr>
              <w:pStyle w:val="TAL"/>
              <w:keepNext w:val="0"/>
              <w:keepLines w:val="0"/>
              <w:widowControl w:val="0"/>
              <w:ind w:left="283"/>
              <w:rPr>
                <w:i/>
                <w:iCs/>
              </w:rPr>
            </w:pPr>
            <w:r w:rsidRPr="00E766B3">
              <w:rPr>
                <w:i/>
                <w:iCs/>
              </w:rPr>
              <w:t>&gt;&gt;gNB Rx-Tx Time Difference</w:t>
            </w:r>
          </w:p>
        </w:tc>
        <w:tc>
          <w:tcPr>
            <w:tcW w:w="1080" w:type="dxa"/>
          </w:tcPr>
          <w:p w:rsidR="007B71E6" w:rsidRPr="003D7EB6" w:rsidRDefault="007B71E6" w:rsidP="00003C11">
            <w:pPr>
              <w:pStyle w:val="TAL"/>
              <w:keepNext w:val="0"/>
              <w:keepLines w:val="0"/>
              <w:widowControl w:val="0"/>
            </w:pPr>
          </w:p>
        </w:tc>
        <w:tc>
          <w:tcPr>
            <w:tcW w:w="1080" w:type="dxa"/>
          </w:tcPr>
          <w:p w:rsidR="007B71E6" w:rsidRPr="003D7EB6" w:rsidRDefault="007B71E6" w:rsidP="00003C11">
            <w:pPr>
              <w:pStyle w:val="TAL"/>
              <w:keepNext w:val="0"/>
              <w:keepLines w:val="0"/>
              <w:widowControl w:val="0"/>
            </w:pPr>
          </w:p>
        </w:tc>
        <w:tc>
          <w:tcPr>
            <w:tcW w:w="1512" w:type="dxa"/>
          </w:tcPr>
          <w:p w:rsidR="007B71E6" w:rsidRPr="003D7EB6" w:rsidRDefault="007B71E6" w:rsidP="00003C11">
            <w:pPr>
              <w:pStyle w:val="TAL"/>
              <w:keepNext w:val="0"/>
              <w:keepLines w:val="0"/>
              <w:widowControl w:val="0"/>
            </w:pPr>
            <w:r>
              <w:t>9.2.40</w:t>
            </w:r>
          </w:p>
        </w:tc>
        <w:tc>
          <w:tcPr>
            <w:tcW w:w="1728" w:type="dxa"/>
          </w:tcPr>
          <w:p w:rsidR="007B71E6" w:rsidRPr="003D7EB6" w:rsidRDefault="007B71E6" w:rsidP="00003C11">
            <w:pPr>
              <w:pStyle w:val="TAL"/>
              <w:keepNext w:val="0"/>
              <w:keepLines w:val="0"/>
              <w:widowControl w:val="0"/>
              <w:rPr>
                <w:bCs/>
                <w:lang w:eastAsia="zh-CN"/>
              </w:rPr>
            </w:pPr>
          </w:p>
        </w:tc>
        <w:tc>
          <w:tcPr>
            <w:tcW w:w="1080" w:type="dxa"/>
          </w:tcPr>
          <w:p w:rsidR="007B71E6" w:rsidRPr="003D7EB6" w:rsidRDefault="007B71E6" w:rsidP="00003C11">
            <w:pPr>
              <w:pStyle w:val="TAC"/>
              <w:keepNext w:val="0"/>
              <w:keepLines w:val="0"/>
              <w:widowControl w:val="0"/>
              <w:rPr>
                <w:lang w:eastAsia="zh-CN"/>
              </w:rPr>
            </w:pPr>
          </w:p>
        </w:tc>
        <w:tc>
          <w:tcPr>
            <w:tcW w:w="1080" w:type="dxa"/>
          </w:tcPr>
          <w:p w:rsidR="007B71E6" w:rsidRPr="003D7EB6" w:rsidRDefault="007B71E6" w:rsidP="00003C11">
            <w:pPr>
              <w:pStyle w:val="TAC"/>
              <w:keepNext w:val="0"/>
              <w:keepLines w:val="0"/>
              <w:widowControl w:val="0"/>
              <w:rPr>
                <w:lang w:eastAsia="zh-CN"/>
              </w:rPr>
            </w:pPr>
          </w:p>
        </w:tc>
      </w:tr>
      <w:tr w:rsidR="007B71E6" w:rsidRPr="00A4335D" w:rsidTr="003E111F">
        <w:tc>
          <w:tcPr>
            <w:tcW w:w="2053" w:type="dxa"/>
          </w:tcPr>
          <w:p w:rsidR="007B71E6" w:rsidRPr="00E766B3" w:rsidRDefault="007B71E6" w:rsidP="00003C11">
            <w:pPr>
              <w:pStyle w:val="TAL"/>
              <w:keepNext w:val="0"/>
              <w:keepLines w:val="0"/>
              <w:widowControl w:val="0"/>
              <w:ind w:left="283"/>
              <w:rPr>
                <w:i/>
                <w:iCs/>
              </w:rPr>
            </w:pPr>
            <w:r w:rsidRPr="00E766B3">
              <w:rPr>
                <w:rFonts w:cs="Arial"/>
                <w:i/>
                <w:iCs/>
                <w:szCs w:val="18"/>
              </w:rPr>
              <w:t>&gt;&gt;Z-AoA</w:t>
            </w:r>
          </w:p>
        </w:tc>
        <w:tc>
          <w:tcPr>
            <w:tcW w:w="1080" w:type="dxa"/>
          </w:tcPr>
          <w:p w:rsidR="007B71E6" w:rsidRPr="003D7EB6" w:rsidRDefault="007B71E6" w:rsidP="00003C11">
            <w:pPr>
              <w:pStyle w:val="TAL"/>
              <w:keepNext w:val="0"/>
              <w:keepLines w:val="0"/>
              <w:widowControl w:val="0"/>
            </w:pPr>
          </w:p>
        </w:tc>
        <w:tc>
          <w:tcPr>
            <w:tcW w:w="1080" w:type="dxa"/>
          </w:tcPr>
          <w:p w:rsidR="007B71E6" w:rsidRPr="003D7EB6" w:rsidRDefault="007B71E6" w:rsidP="00003C11">
            <w:pPr>
              <w:pStyle w:val="TAL"/>
              <w:keepNext w:val="0"/>
              <w:keepLines w:val="0"/>
              <w:widowControl w:val="0"/>
            </w:pPr>
          </w:p>
        </w:tc>
        <w:tc>
          <w:tcPr>
            <w:tcW w:w="1512" w:type="dxa"/>
          </w:tcPr>
          <w:p w:rsidR="007B71E6" w:rsidRDefault="007B71E6" w:rsidP="00003C11">
            <w:pPr>
              <w:pStyle w:val="TAL"/>
              <w:keepNext w:val="0"/>
              <w:keepLines w:val="0"/>
              <w:widowControl w:val="0"/>
            </w:pPr>
            <w:r w:rsidRPr="00A75A27">
              <w:rPr>
                <w:rFonts w:cs="Arial"/>
                <w:szCs w:val="18"/>
              </w:rPr>
              <w:t>9.2.67</w:t>
            </w:r>
          </w:p>
        </w:tc>
        <w:tc>
          <w:tcPr>
            <w:tcW w:w="1728" w:type="dxa"/>
          </w:tcPr>
          <w:p w:rsidR="007B71E6" w:rsidRPr="003D7EB6" w:rsidRDefault="007B71E6" w:rsidP="00003C11">
            <w:pPr>
              <w:pStyle w:val="TAL"/>
              <w:keepNext w:val="0"/>
              <w:keepLines w:val="0"/>
              <w:widowControl w:val="0"/>
              <w:rPr>
                <w:bCs/>
                <w:lang w:eastAsia="zh-CN"/>
              </w:rPr>
            </w:pPr>
          </w:p>
        </w:tc>
        <w:tc>
          <w:tcPr>
            <w:tcW w:w="1080" w:type="dxa"/>
          </w:tcPr>
          <w:p w:rsidR="007B71E6" w:rsidRPr="003D7EB6" w:rsidRDefault="007B71E6" w:rsidP="00003C11">
            <w:pPr>
              <w:pStyle w:val="TAC"/>
              <w:keepNext w:val="0"/>
              <w:keepLines w:val="0"/>
              <w:widowControl w:val="0"/>
              <w:rPr>
                <w:lang w:eastAsia="zh-CN"/>
              </w:rPr>
            </w:pPr>
            <w:r w:rsidRPr="00496C37">
              <w:rPr>
                <w:rFonts w:cs="Arial"/>
                <w:szCs w:val="18"/>
              </w:rPr>
              <w:t>YES</w:t>
            </w:r>
          </w:p>
        </w:tc>
        <w:tc>
          <w:tcPr>
            <w:tcW w:w="1080" w:type="dxa"/>
          </w:tcPr>
          <w:p w:rsidR="007B71E6" w:rsidRPr="003D7EB6" w:rsidRDefault="007B71E6" w:rsidP="00003C11">
            <w:pPr>
              <w:pStyle w:val="TAC"/>
              <w:keepNext w:val="0"/>
              <w:keepLines w:val="0"/>
              <w:widowControl w:val="0"/>
              <w:rPr>
                <w:lang w:eastAsia="zh-CN"/>
              </w:rPr>
            </w:pPr>
            <w:r w:rsidRPr="00496C37">
              <w:rPr>
                <w:rFonts w:cs="Arial"/>
                <w:szCs w:val="18"/>
              </w:rPr>
              <w:t>reject</w:t>
            </w:r>
          </w:p>
        </w:tc>
      </w:tr>
      <w:tr w:rsidR="007B71E6" w:rsidRPr="00A4335D" w:rsidTr="003E111F">
        <w:tc>
          <w:tcPr>
            <w:tcW w:w="2053" w:type="dxa"/>
          </w:tcPr>
          <w:p w:rsidR="007B71E6" w:rsidRPr="00E766B3" w:rsidRDefault="007B71E6" w:rsidP="00003C11">
            <w:pPr>
              <w:pStyle w:val="TAL"/>
              <w:keepNext w:val="0"/>
              <w:keepLines w:val="0"/>
              <w:widowControl w:val="0"/>
              <w:ind w:left="283"/>
              <w:rPr>
                <w:i/>
                <w:iCs/>
              </w:rPr>
            </w:pPr>
            <w:r w:rsidRPr="00E766B3">
              <w:rPr>
                <w:rFonts w:cs="Arial"/>
                <w:i/>
                <w:iCs/>
                <w:szCs w:val="18"/>
              </w:rPr>
              <w:t>&gt;&gt;Multiple UL-AoA</w:t>
            </w:r>
          </w:p>
        </w:tc>
        <w:tc>
          <w:tcPr>
            <w:tcW w:w="1080" w:type="dxa"/>
          </w:tcPr>
          <w:p w:rsidR="007B71E6" w:rsidRPr="003D7EB6" w:rsidRDefault="007B71E6" w:rsidP="00003C11">
            <w:pPr>
              <w:pStyle w:val="TAL"/>
              <w:keepNext w:val="0"/>
              <w:keepLines w:val="0"/>
              <w:widowControl w:val="0"/>
            </w:pPr>
          </w:p>
        </w:tc>
        <w:tc>
          <w:tcPr>
            <w:tcW w:w="1080" w:type="dxa"/>
          </w:tcPr>
          <w:p w:rsidR="007B71E6" w:rsidRPr="003D7EB6" w:rsidRDefault="007B71E6" w:rsidP="00003C11">
            <w:pPr>
              <w:pStyle w:val="TAL"/>
              <w:keepNext w:val="0"/>
              <w:keepLines w:val="0"/>
              <w:widowControl w:val="0"/>
            </w:pPr>
          </w:p>
        </w:tc>
        <w:tc>
          <w:tcPr>
            <w:tcW w:w="1512" w:type="dxa"/>
          </w:tcPr>
          <w:p w:rsidR="007B71E6" w:rsidRDefault="007B71E6" w:rsidP="00003C11">
            <w:pPr>
              <w:pStyle w:val="TAL"/>
              <w:keepNext w:val="0"/>
              <w:keepLines w:val="0"/>
              <w:widowControl w:val="0"/>
            </w:pPr>
            <w:r w:rsidRPr="00A75A27">
              <w:rPr>
                <w:rFonts w:cs="Arial"/>
                <w:szCs w:val="18"/>
              </w:rPr>
              <w:t>9.2.71</w:t>
            </w:r>
          </w:p>
        </w:tc>
        <w:tc>
          <w:tcPr>
            <w:tcW w:w="1728" w:type="dxa"/>
          </w:tcPr>
          <w:p w:rsidR="007B71E6" w:rsidRPr="003D7EB6" w:rsidRDefault="007B71E6" w:rsidP="00003C11">
            <w:pPr>
              <w:pStyle w:val="TAL"/>
              <w:keepNext w:val="0"/>
              <w:keepLines w:val="0"/>
              <w:widowControl w:val="0"/>
              <w:rPr>
                <w:bCs/>
                <w:lang w:eastAsia="zh-CN"/>
              </w:rPr>
            </w:pPr>
          </w:p>
        </w:tc>
        <w:tc>
          <w:tcPr>
            <w:tcW w:w="1080" w:type="dxa"/>
          </w:tcPr>
          <w:p w:rsidR="007B71E6" w:rsidRPr="003D7EB6" w:rsidRDefault="007B71E6" w:rsidP="00003C11">
            <w:pPr>
              <w:pStyle w:val="TAC"/>
              <w:keepNext w:val="0"/>
              <w:keepLines w:val="0"/>
              <w:widowControl w:val="0"/>
              <w:rPr>
                <w:lang w:eastAsia="zh-CN"/>
              </w:rPr>
            </w:pPr>
            <w:r w:rsidRPr="00D861A2">
              <w:rPr>
                <w:rFonts w:cs="Arial"/>
                <w:szCs w:val="18"/>
              </w:rPr>
              <w:t>YES</w:t>
            </w:r>
          </w:p>
        </w:tc>
        <w:tc>
          <w:tcPr>
            <w:tcW w:w="1080" w:type="dxa"/>
          </w:tcPr>
          <w:p w:rsidR="007B71E6" w:rsidRPr="003D7EB6" w:rsidRDefault="007B71E6" w:rsidP="00003C11">
            <w:pPr>
              <w:pStyle w:val="TAC"/>
              <w:keepNext w:val="0"/>
              <w:keepLines w:val="0"/>
              <w:widowControl w:val="0"/>
              <w:rPr>
                <w:lang w:eastAsia="zh-CN"/>
              </w:rPr>
            </w:pPr>
            <w:r w:rsidRPr="00D861A2">
              <w:rPr>
                <w:rFonts w:cs="Arial"/>
                <w:szCs w:val="18"/>
              </w:rPr>
              <w:t>reject</w:t>
            </w:r>
          </w:p>
        </w:tc>
      </w:tr>
      <w:tr w:rsidR="007B71E6" w:rsidRPr="00A4335D" w:rsidTr="003E111F">
        <w:tc>
          <w:tcPr>
            <w:tcW w:w="2053" w:type="dxa"/>
          </w:tcPr>
          <w:p w:rsidR="007B71E6" w:rsidRPr="00E766B3" w:rsidRDefault="007B71E6" w:rsidP="00003C11">
            <w:pPr>
              <w:pStyle w:val="TAL"/>
              <w:keepNext w:val="0"/>
              <w:keepLines w:val="0"/>
              <w:widowControl w:val="0"/>
              <w:ind w:left="283"/>
              <w:rPr>
                <w:i/>
                <w:iCs/>
              </w:rPr>
            </w:pPr>
            <w:r w:rsidRPr="00E766B3">
              <w:rPr>
                <w:rFonts w:cs="Arial"/>
                <w:i/>
                <w:iCs/>
                <w:szCs w:val="18"/>
              </w:rPr>
              <w:t>&gt;&gt;UL SRS-RSRPP</w:t>
            </w:r>
          </w:p>
        </w:tc>
        <w:tc>
          <w:tcPr>
            <w:tcW w:w="1080" w:type="dxa"/>
          </w:tcPr>
          <w:p w:rsidR="007B71E6" w:rsidRPr="003D7EB6" w:rsidRDefault="007B71E6" w:rsidP="00003C11">
            <w:pPr>
              <w:pStyle w:val="TAL"/>
              <w:keepNext w:val="0"/>
              <w:keepLines w:val="0"/>
              <w:widowControl w:val="0"/>
            </w:pPr>
          </w:p>
        </w:tc>
        <w:tc>
          <w:tcPr>
            <w:tcW w:w="1080" w:type="dxa"/>
          </w:tcPr>
          <w:p w:rsidR="007B71E6" w:rsidRPr="003D7EB6" w:rsidRDefault="007B71E6" w:rsidP="00003C11">
            <w:pPr>
              <w:pStyle w:val="TAL"/>
              <w:keepNext w:val="0"/>
              <w:keepLines w:val="0"/>
              <w:widowControl w:val="0"/>
            </w:pPr>
          </w:p>
        </w:tc>
        <w:tc>
          <w:tcPr>
            <w:tcW w:w="1512" w:type="dxa"/>
          </w:tcPr>
          <w:p w:rsidR="007B71E6" w:rsidRDefault="007B71E6" w:rsidP="00003C11">
            <w:pPr>
              <w:pStyle w:val="TAL"/>
              <w:keepNext w:val="0"/>
              <w:keepLines w:val="0"/>
              <w:widowControl w:val="0"/>
            </w:pPr>
            <w:r w:rsidRPr="00A75A27">
              <w:rPr>
                <w:rFonts w:cs="Arial"/>
                <w:szCs w:val="18"/>
              </w:rPr>
              <w:t>9.2.72</w:t>
            </w:r>
          </w:p>
        </w:tc>
        <w:tc>
          <w:tcPr>
            <w:tcW w:w="1728" w:type="dxa"/>
          </w:tcPr>
          <w:p w:rsidR="007B71E6" w:rsidRPr="003D7EB6" w:rsidRDefault="007B71E6" w:rsidP="00003C11">
            <w:pPr>
              <w:pStyle w:val="TAL"/>
              <w:keepNext w:val="0"/>
              <w:keepLines w:val="0"/>
              <w:widowControl w:val="0"/>
              <w:rPr>
                <w:bCs/>
                <w:lang w:eastAsia="zh-CN"/>
              </w:rPr>
            </w:pPr>
          </w:p>
        </w:tc>
        <w:tc>
          <w:tcPr>
            <w:tcW w:w="1080" w:type="dxa"/>
          </w:tcPr>
          <w:p w:rsidR="007B71E6" w:rsidRPr="003D7EB6" w:rsidRDefault="007B71E6" w:rsidP="00003C11">
            <w:pPr>
              <w:pStyle w:val="TAC"/>
              <w:keepNext w:val="0"/>
              <w:keepLines w:val="0"/>
              <w:widowControl w:val="0"/>
              <w:rPr>
                <w:lang w:eastAsia="zh-CN"/>
              </w:rPr>
            </w:pPr>
            <w:r w:rsidRPr="00D861A2">
              <w:rPr>
                <w:rFonts w:cs="Arial"/>
                <w:szCs w:val="18"/>
              </w:rPr>
              <w:t>YES</w:t>
            </w:r>
          </w:p>
        </w:tc>
        <w:tc>
          <w:tcPr>
            <w:tcW w:w="1080" w:type="dxa"/>
          </w:tcPr>
          <w:p w:rsidR="007B71E6" w:rsidRPr="003D7EB6" w:rsidRDefault="007B71E6" w:rsidP="00003C11">
            <w:pPr>
              <w:pStyle w:val="TAC"/>
              <w:keepNext w:val="0"/>
              <w:keepLines w:val="0"/>
              <w:widowControl w:val="0"/>
              <w:rPr>
                <w:lang w:eastAsia="zh-CN"/>
              </w:rPr>
            </w:pPr>
            <w:r w:rsidRPr="00D861A2">
              <w:rPr>
                <w:rFonts w:cs="Arial"/>
                <w:szCs w:val="18"/>
              </w:rPr>
              <w:t>reject</w:t>
            </w:r>
          </w:p>
        </w:tc>
      </w:tr>
      <w:tr w:rsidR="007B71E6" w:rsidRPr="00A4335D" w:rsidTr="003E111F">
        <w:tc>
          <w:tcPr>
            <w:tcW w:w="2053" w:type="dxa"/>
          </w:tcPr>
          <w:p w:rsidR="007B71E6" w:rsidRPr="00E766B3" w:rsidRDefault="007B71E6" w:rsidP="00003C11">
            <w:pPr>
              <w:pStyle w:val="TAL"/>
              <w:keepNext w:val="0"/>
              <w:keepLines w:val="0"/>
              <w:widowControl w:val="0"/>
              <w:ind w:left="283"/>
              <w:rPr>
                <w:rFonts w:cs="Arial"/>
                <w:i/>
                <w:iCs/>
                <w:szCs w:val="18"/>
              </w:rPr>
            </w:pPr>
            <w:r w:rsidRPr="00AD56AE">
              <w:rPr>
                <w:rFonts w:cs="Arial"/>
                <w:i/>
                <w:szCs w:val="18"/>
              </w:rPr>
              <w:t>&gt;&gt;UL RSCP</w:t>
            </w:r>
          </w:p>
        </w:tc>
        <w:tc>
          <w:tcPr>
            <w:tcW w:w="1080" w:type="dxa"/>
          </w:tcPr>
          <w:p w:rsidR="007B71E6" w:rsidRPr="003D7EB6" w:rsidRDefault="007B71E6" w:rsidP="00003C11">
            <w:pPr>
              <w:pStyle w:val="TAL"/>
              <w:keepNext w:val="0"/>
              <w:keepLines w:val="0"/>
              <w:widowControl w:val="0"/>
            </w:pPr>
          </w:p>
        </w:tc>
        <w:tc>
          <w:tcPr>
            <w:tcW w:w="1080" w:type="dxa"/>
          </w:tcPr>
          <w:p w:rsidR="007B71E6" w:rsidRPr="003D7EB6" w:rsidRDefault="007B71E6" w:rsidP="00003C11">
            <w:pPr>
              <w:pStyle w:val="TAL"/>
              <w:keepNext w:val="0"/>
              <w:keepLines w:val="0"/>
              <w:widowControl w:val="0"/>
            </w:pPr>
          </w:p>
        </w:tc>
        <w:tc>
          <w:tcPr>
            <w:tcW w:w="1512" w:type="dxa"/>
          </w:tcPr>
          <w:p w:rsidR="007B71E6" w:rsidRPr="00A75A27" w:rsidRDefault="007B71E6" w:rsidP="00003C11">
            <w:pPr>
              <w:pStyle w:val="TAL"/>
              <w:keepNext w:val="0"/>
              <w:keepLines w:val="0"/>
              <w:widowControl w:val="0"/>
              <w:rPr>
                <w:rFonts w:cs="Arial"/>
                <w:szCs w:val="18"/>
              </w:rPr>
            </w:pPr>
            <w:r>
              <w:rPr>
                <w:rFonts w:cs="Arial"/>
                <w:szCs w:val="18"/>
              </w:rPr>
              <w:t>9.2.92</w:t>
            </w:r>
          </w:p>
        </w:tc>
        <w:tc>
          <w:tcPr>
            <w:tcW w:w="1728" w:type="dxa"/>
          </w:tcPr>
          <w:p w:rsidR="007B71E6" w:rsidRPr="003D7EB6" w:rsidRDefault="007B71E6" w:rsidP="00003C11">
            <w:pPr>
              <w:pStyle w:val="TAL"/>
              <w:keepNext w:val="0"/>
              <w:keepLines w:val="0"/>
              <w:widowControl w:val="0"/>
              <w:rPr>
                <w:bCs/>
                <w:lang w:eastAsia="zh-CN"/>
              </w:rPr>
            </w:pPr>
          </w:p>
        </w:tc>
        <w:tc>
          <w:tcPr>
            <w:tcW w:w="1080" w:type="dxa"/>
          </w:tcPr>
          <w:p w:rsidR="007B71E6" w:rsidRPr="00D861A2" w:rsidRDefault="007B71E6" w:rsidP="00003C11">
            <w:pPr>
              <w:pStyle w:val="TAC"/>
              <w:keepNext w:val="0"/>
              <w:keepLines w:val="0"/>
              <w:widowControl w:val="0"/>
              <w:rPr>
                <w:rFonts w:cs="Arial"/>
                <w:szCs w:val="18"/>
              </w:rPr>
            </w:pPr>
            <w:r>
              <w:rPr>
                <w:rFonts w:cs="Arial"/>
                <w:szCs w:val="18"/>
              </w:rPr>
              <w:t>YES</w:t>
            </w:r>
          </w:p>
        </w:tc>
        <w:tc>
          <w:tcPr>
            <w:tcW w:w="1080" w:type="dxa"/>
          </w:tcPr>
          <w:p w:rsidR="007B71E6" w:rsidRPr="00D861A2" w:rsidRDefault="007B71E6" w:rsidP="00003C11">
            <w:pPr>
              <w:pStyle w:val="TAC"/>
              <w:keepNext w:val="0"/>
              <w:keepLines w:val="0"/>
              <w:widowControl w:val="0"/>
              <w:rPr>
                <w:rFonts w:cs="Arial"/>
                <w:szCs w:val="18"/>
              </w:rPr>
            </w:pPr>
            <w:r>
              <w:rPr>
                <w:rFonts w:cs="Arial"/>
                <w:szCs w:val="18"/>
              </w:rPr>
              <w:t>reject</w:t>
            </w:r>
          </w:p>
        </w:tc>
      </w:tr>
      <w:tr w:rsidR="007B71E6" w:rsidRPr="00A4335D" w:rsidTr="003E111F">
        <w:tc>
          <w:tcPr>
            <w:tcW w:w="2053" w:type="dxa"/>
          </w:tcPr>
          <w:p w:rsidR="007B71E6" w:rsidRPr="002461C1" w:rsidRDefault="007B71E6" w:rsidP="00003C11">
            <w:pPr>
              <w:pStyle w:val="TAL"/>
              <w:keepNext w:val="0"/>
              <w:keepLines w:val="0"/>
              <w:widowControl w:val="0"/>
              <w:ind w:left="142"/>
              <w:rPr>
                <w:highlight w:val="yellow"/>
              </w:rPr>
            </w:pPr>
            <w:r w:rsidRPr="002461C1">
              <w:rPr>
                <w:highlight w:val="yellow"/>
              </w:rPr>
              <w:t>&gt;Time Stamp</w:t>
            </w:r>
          </w:p>
        </w:tc>
        <w:tc>
          <w:tcPr>
            <w:tcW w:w="1080" w:type="dxa"/>
          </w:tcPr>
          <w:p w:rsidR="007B71E6" w:rsidRPr="00A4335D" w:rsidRDefault="007B71E6" w:rsidP="00003C11">
            <w:pPr>
              <w:pStyle w:val="TAL"/>
              <w:keepNext w:val="0"/>
              <w:keepLines w:val="0"/>
              <w:widowControl w:val="0"/>
            </w:pPr>
            <w:r w:rsidRPr="00A4335D">
              <w:t>M</w:t>
            </w:r>
          </w:p>
        </w:tc>
        <w:tc>
          <w:tcPr>
            <w:tcW w:w="1080" w:type="dxa"/>
          </w:tcPr>
          <w:p w:rsidR="007B71E6" w:rsidRPr="00A4335D" w:rsidRDefault="007B71E6" w:rsidP="00003C11">
            <w:pPr>
              <w:pStyle w:val="TAL"/>
              <w:keepNext w:val="0"/>
              <w:keepLines w:val="0"/>
              <w:widowControl w:val="0"/>
            </w:pPr>
          </w:p>
        </w:tc>
        <w:tc>
          <w:tcPr>
            <w:tcW w:w="1512" w:type="dxa"/>
          </w:tcPr>
          <w:p w:rsidR="007B71E6" w:rsidRPr="00A4335D" w:rsidRDefault="007B71E6" w:rsidP="00003C11">
            <w:pPr>
              <w:pStyle w:val="TAL"/>
              <w:keepNext w:val="0"/>
              <w:keepLines w:val="0"/>
              <w:widowControl w:val="0"/>
            </w:pPr>
            <w:r w:rsidRPr="00A4335D">
              <w:t>9.2.</w:t>
            </w:r>
            <w:r>
              <w:t>42</w:t>
            </w:r>
          </w:p>
        </w:tc>
        <w:tc>
          <w:tcPr>
            <w:tcW w:w="1728" w:type="dxa"/>
          </w:tcPr>
          <w:p w:rsidR="007B71E6" w:rsidRPr="00A4335D" w:rsidRDefault="007B71E6" w:rsidP="00003C11">
            <w:pPr>
              <w:pStyle w:val="TAL"/>
              <w:keepNext w:val="0"/>
              <w:keepLines w:val="0"/>
              <w:widowControl w:val="0"/>
              <w:rPr>
                <w:bCs/>
                <w:lang w:eastAsia="zh-CN"/>
              </w:rPr>
            </w:pPr>
          </w:p>
        </w:tc>
        <w:tc>
          <w:tcPr>
            <w:tcW w:w="1080" w:type="dxa"/>
          </w:tcPr>
          <w:p w:rsidR="007B71E6" w:rsidRPr="00A4335D" w:rsidRDefault="007B71E6" w:rsidP="00003C11">
            <w:pPr>
              <w:pStyle w:val="TAC"/>
              <w:keepNext w:val="0"/>
              <w:keepLines w:val="0"/>
              <w:widowControl w:val="0"/>
              <w:rPr>
                <w:lang w:eastAsia="zh-CN"/>
              </w:rPr>
            </w:pPr>
            <w:r w:rsidRPr="00496C37">
              <w:rPr>
                <w:noProof/>
              </w:rPr>
              <w:t>-</w:t>
            </w:r>
          </w:p>
        </w:tc>
        <w:tc>
          <w:tcPr>
            <w:tcW w:w="1080" w:type="dxa"/>
          </w:tcPr>
          <w:p w:rsidR="007B71E6" w:rsidRPr="00A4335D" w:rsidRDefault="007B71E6" w:rsidP="00003C11">
            <w:pPr>
              <w:pStyle w:val="TAC"/>
              <w:keepNext w:val="0"/>
              <w:keepLines w:val="0"/>
              <w:widowControl w:val="0"/>
              <w:rPr>
                <w:lang w:eastAsia="zh-CN"/>
              </w:rPr>
            </w:pPr>
          </w:p>
        </w:tc>
      </w:tr>
      <w:tr w:rsidR="007B71E6" w:rsidRPr="00A4335D" w:rsidTr="003E111F">
        <w:tc>
          <w:tcPr>
            <w:tcW w:w="2053" w:type="dxa"/>
          </w:tcPr>
          <w:p w:rsidR="007B71E6" w:rsidRPr="002461C1" w:rsidRDefault="007B71E6" w:rsidP="00003C11">
            <w:pPr>
              <w:pStyle w:val="TAL"/>
              <w:keepNext w:val="0"/>
              <w:keepLines w:val="0"/>
              <w:widowControl w:val="0"/>
              <w:ind w:left="142"/>
              <w:rPr>
                <w:highlight w:val="yellow"/>
              </w:rPr>
            </w:pPr>
            <w:r w:rsidRPr="002461C1">
              <w:rPr>
                <w:highlight w:val="yellow"/>
              </w:rPr>
              <w:t>&gt;Measurement Quality</w:t>
            </w:r>
          </w:p>
        </w:tc>
        <w:tc>
          <w:tcPr>
            <w:tcW w:w="1080" w:type="dxa"/>
          </w:tcPr>
          <w:p w:rsidR="007B71E6" w:rsidRPr="00A4335D" w:rsidRDefault="007B71E6" w:rsidP="00003C11">
            <w:pPr>
              <w:pStyle w:val="TAL"/>
              <w:keepNext w:val="0"/>
              <w:keepLines w:val="0"/>
              <w:widowControl w:val="0"/>
            </w:pPr>
            <w:r>
              <w:t>O</w:t>
            </w:r>
          </w:p>
        </w:tc>
        <w:tc>
          <w:tcPr>
            <w:tcW w:w="1080" w:type="dxa"/>
          </w:tcPr>
          <w:p w:rsidR="007B71E6" w:rsidRPr="00A4335D" w:rsidRDefault="007B71E6" w:rsidP="00003C11">
            <w:pPr>
              <w:pStyle w:val="TAL"/>
              <w:keepNext w:val="0"/>
              <w:keepLines w:val="0"/>
              <w:widowControl w:val="0"/>
            </w:pPr>
          </w:p>
        </w:tc>
        <w:tc>
          <w:tcPr>
            <w:tcW w:w="1512" w:type="dxa"/>
          </w:tcPr>
          <w:p w:rsidR="007B71E6" w:rsidRPr="00A4335D" w:rsidRDefault="007B71E6" w:rsidP="00003C11">
            <w:pPr>
              <w:pStyle w:val="TAL"/>
              <w:keepNext w:val="0"/>
              <w:keepLines w:val="0"/>
              <w:widowControl w:val="0"/>
            </w:pPr>
            <w:r w:rsidRPr="00A4335D">
              <w:t>9.2.</w:t>
            </w:r>
            <w:r>
              <w:t>43</w:t>
            </w:r>
          </w:p>
        </w:tc>
        <w:tc>
          <w:tcPr>
            <w:tcW w:w="1728" w:type="dxa"/>
          </w:tcPr>
          <w:p w:rsidR="007B71E6" w:rsidRPr="00A4335D" w:rsidRDefault="007B71E6" w:rsidP="00003C11">
            <w:pPr>
              <w:pStyle w:val="TAL"/>
              <w:keepNext w:val="0"/>
              <w:keepLines w:val="0"/>
              <w:widowControl w:val="0"/>
              <w:rPr>
                <w:bCs/>
                <w:lang w:eastAsia="zh-CN"/>
              </w:rPr>
            </w:pPr>
          </w:p>
        </w:tc>
        <w:tc>
          <w:tcPr>
            <w:tcW w:w="1080" w:type="dxa"/>
          </w:tcPr>
          <w:p w:rsidR="007B71E6" w:rsidRPr="00A4335D" w:rsidRDefault="007B71E6" w:rsidP="00003C11">
            <w:pPr>
              <w:pStyle w:val="TAC"/>
              <w:keepNext w:val="0"/>
              <w:keepLines w:val="0"/>
              <w:widowControl w:val="0"/>
              <w:rPr>
                <w:lang w:eastAsia="zh-CN"/>
              </w:rPr>
            </w:pPr>
            <w:r w:rsidRPr="00496C37">
              <w:rPr>
                <w:noProof/>
              </w:rPr>
              <w:t>-</w:t>
            </w:r>
          </w:p>
        </w:tc>
        <w:tc>
          <w:tcPr>
            <w:tcW w:w="1080" w:type="dxa"/>
          </w:tcPr>
          <w:p w:rsidR="007B71E6" w:rsidRPr="00A4335D" w:rsidRDefault="007B71E6" w:rsidP="00003C11">
            <w:pPr>
              <w:pStyle w:val="TAC"/>
              <w:keepNext w:val="0"/>
              <w:keepLines w:val="0"/>
              <w:widowControl w:val="0"/>
              <w:rPr>
                <w:lang w:eastAsia="zh-CN"/>
              </w:rPr>
            </w:pPr>
          </w:p>
        </w:tc>
      </w:tr>
      <w:tr w:rsidR="007B71E6" w:rsidRPr="00A4335D" w:rsidTr="003E111F">
        <w:tc>
          <w:tcPr>
            <w:tcW w:w="2053" w:type="dxa"/>
          </w:tcPr>
          <w:p w:rsidR="007B71E6" w:rsidRPr="00A4335D" w:rsidRDefault="007B71E6" w:rsidP="00003C11">
            <w:pPr>
              <w:pStyle w:val="TAL"/>
              <w:keepNext w:val="0"/>
              <w:keepLines w:val="0"/>
              <w:widowControl w:val="0"/>
              <w:ind w:left="142"/>
            </w:pPr>
            <w:r w:rsidRPr="0003275C">
              <w:t>&gt;Measurement Beam Information</w:t>
            </w:r>
          </w:p>
        </w:tc>
        <w:tc>
          <w:tcPr>
            <w:tcW w:w="1080" w:type="dxa"/>
          </w:tcPr>
          <w:p w:rsidR="007B71E6" w:rsidRPr="00A4335D" w:rsidRDefault="007B71E6" w:rsidP="00003C11">
            <w:pPr>
              <w:pStyle w:val="TAL"/>
              <w:keepNext w:val="0"/>
              <w:keepLines w:val="0"/>
              <w:widowControl w:val="0"/>
            </w:pPr>
            <w:r w:rsidRPr="0003275C">
              <w:t>O</w:t>
            </w:r>
          </w:p>
        </w:tc>
        <w:tc>
          <w:tcPr>
            <w:tcW w:w="1080" w:type="dxa"/>
          </w:tcPr>
          <w:p w:rsidR="007B71E6" w:rsidRPr="00A4335D" w:rsidRDefault="007B71E6" w:rsidP="00003C11">
            <w:pPr>
              <w:pStyle w:val="TAL"/>
              <w:keepNext w:val="0"/>
              <w:keepLines w:val="0"/>
              <w:widowControl w:val="0"/>
            </w:pPr>
          </w:p>
        </w:tc>
        <w:tc>
          <w:tcPr>
            <w:tcW w:w="1512" w:type="dxa"/>
          </w:tcPr>
          <w:p w:rsidR="007B71E6" w:rsidRPr="00A4335D" w:rsidRDefault="007B71E6" w:rsidP="00003C11">
            <w:pPr>
              <w:pStyle w:val="TAL"/>
              <w:keepNext w:val="0"/>
              <w:keepLines w:val="0"/>
              <w:widowControl w:val="0"/>
            </w:pPr>
            <w:r>
              <w:t>9.2.57</w:t>
            </w:r>
          </w:p>
        </w:tc>
        <w:tc>
          <w:tcPr>
            <w:tcW w:w="1728" w:type="dxa"/>
          </w:tcPr>
          <w:p w:rsidR="007B71E6" w:rsidRPr="00A4335D" w:rsidRDefault="007B71E6" w:rsidP="00003C11">
            <w:pPr>
              <w:pStyle w:val="TAL"/>
              <w:keepNext w:val="0"/>
              <w:keepLines w:val="0"/>
              <w:widowControl w:val="0"/>
              <w:rPr>
                <w:bCs/>
                <w:lang w:eastAsia="zh-CN"/>
              </w:rPr>
            </w:pPr>
          </w:p>
        </w:tc>
        <w:tc>
          <w:tcPr>
            <w:tcW w:w="1080" w:type="dxa"/>
          </w:tcPr>
          <w:p w:rsidR="007B71E6" w:rsidRPr="00A4335D" w:rsidRDefault="007B71E6" w:rsidP="00003C11">
            <w:pPr>
              <w:pStyle w:val="TAC"/>
              <w:keepNext w:val="0"/>
              <w:keepLines w:val="0"/>
              <w:widowControl w:val="0"/>
              <w:rPr>
                <w:lang w:eastAsia="zh-CN"/>
              </w:rPr>
            </w:pPr>
            <w:r w:rsidRPr="00496C37">
              <w:rPr>
                <w:noProof/>
              </w:rPr>
              <w:t>-</w:t>
            </w:r>
          </w:p>
        </w:tc>
        <w:tc>
          <w:tcPr>
            <w:tcW w:w="1080" w:type="dxa"/>
          </w:tcPr>
          <w:p w:rsidR="007B71E6" w:rsidRPr="00A4335D" w:rsidRDefault="007B71E6" w:rsidP="00003C11">
            <w:pPr>
              <w:pStyle w:val="TAC"/>
              <w:keepNext w:val="0"/>
              <w:keepLines w:val="0"/>
              <w:widowControl w:val="0"/>
              <w:rPr>
                <w:lang w:eastAsia="zh-CN"/>
              </w:rPr>
            </w:pPr>
          </w:p>
        </w:tc>
      </w:tr>
      <w:tr w:rsidR="007B71E6" w:rsidRPr="00A4335D" w:rsidTr="003E111F">
        <w:tc>
          <w:tcPr>
            <w:tcW w:w="2053" w:type="dxa"/>
          </w:tcPr>
          <w:p w:rsidR="007B71E6" w:rsidRPr="0003275C" w:rsidRDefault="007B71E6" w:rsidP="00003C11">
            <w:pPr>
              <w:pStyle w:val="TAL"/>
              <w:keepNext w:val="0"/>
              <w:keepLines w:val="0"/>
              <w:widowControl w:val="0"/>
              <w:ind w:left="142"/>
            </w:pPr>
            <w:r>
              <w:t>&gt;</w:t>
            </w:r>
            <w:r w:rsidRPr="009473D9">
              <w:t xml:space="preserve">SRS Resource </w:t>
            </w:r>
            <w:r>
              <w:t>type</w:t>
            </w:r>
          </w:p>
        </w:tc>
        <w:tc>
          <w:tcPr>
            <w:tcW w:w="1080" w:type="dxa"/>
          </w:tcPr>
          <w:p w:rsidR="007B71E6" w:rsidRPr="0003275C" w:rsidRDefault="007B71E6" w:rsidP="00003C11">
            <w:pPr>
              <w:pStyle w:val="TAL"/>
              <w:keepNext w:val="0"/>
              <w:keepLines w:val="0"/>
              <w:widowControl w:val="0"/>
            </w:pPr>
            <w:r>
              <w:t>O</w:t>
            </w:r>
          </w:p>
        </w:tc>
        <w:tc>
          <w:tcPr>
            <w:tcW w:w="1080" w:type="dxa"/>
          </w:tcPr>
          <w:p w:rsidR="007B71E6" w:rsidRPr="00A4335D" w:rsidRDefault="007B71E6" w:rsidP="00003C11">
            <w:pPr>
              <w:pStyle w:val="TAL"/>
              <w:keepNext w:val="0"/>
              <w:keepLines w:val="0"/>
              <w:widowControl w:val="0"/>
            </w:pPr>
          </w:p>
        </w:tc>
        <w:tc>
          <w:tcPr>
            <w:tcW w:w="1512" w:type="dxa"/>
          </w:tcPr>
          <w:p w:rsidR="007B71E6" w:rsidRDefault="007B71E6" w:rsidP="00003C11">
            <w:pPr>
              <w:pStyle w:val="TAL"/>
              <w:keepNext w:val="0"/>
              <w:keepLines w:val="0"/>
              <w:widowControl w:val="0"/>
            </w:pPr>
            <w:r w:rsidRPr="00A75A27">
              <w:t>9.2.7</w:t>
            </w:r>
            <w:r>
              <w:t>3</w:t>
            </w:r>
          </w:p>
        </w:tc>
        <w:tc>
          <w:tcPr>
            <w:tcW w:w="1728" w:type="dxa"/>
          </w:tcPr>
          <w:p w:rsidR="007B71E6" w:rsidRPr="00A4335D" w:rsidRDefault="007B71E6" w:rsidP="00003C11">
            <w:pPr>
              <w:pStyle w:val="TAL"/>
              <w:keepNext w:val="0"/>
              <w:keepLines w:val="0"/>
              <w:widowControl w:val="0"/>
              <w:rPr>
                <w:bCs/>
                <w:lang w:eastAsia="zh-CN"/>
              </w:rPr>
            </w:pPr>
          </w:p>
        </w:tc>
        <w:tc>
          <w:tcPr>
            <w:tcW w:w="1080" w:type="dxa"/>
          </w:tcPr>
          <w:p w:rsidR="007B71E6" w:rsidRPr="00A4335D" w:rsidRDefault="007B71E6" w:rsidP="00003C11">
            <w:pPr>
              <w:pStyle w:val="TAC"/>
              <w:keepNext w:val="0"/>
              <w:keepLines w:val="0"/>
              <w:widowControl w:val="0"/>
              <w:rPr>
                <w:lang w:eastAsia="zh-CN"/>
              </w:rPr>
            </w:pPr>
            <w:r w:rsidRPr="00D861A2">
              <w:rPr>
                <w:rFonts w:cs="Arial"/>
                <w:szCs w:val="18"/>
              </w:rPr>
              <w:t>YES</w:t>
            </w:r>
          </w:p>
        </w:tc>
        <w:tc>
          <w:tcPr>
            <w:tcW w:w="1080" w:type="dxa"/>
          </w:tcPr>
          <w:p w:rsidR="007B71E6" w:rsidRPr="00A4335D" w:rsidRDefault="007B71E6" w:rsidP="00003C11">
            <w:pPr>
              <w:pStyle w:val="TAC"/>
              <w:keepNext w:val="0"/>
              <w:keepLines w:val="0"/>
              <w:widowControl w:val="0"/>
              <w:rPr>
                <w:lang w:eastAsia="zh-CN"/>
              </w:rPr>
            </w:pPr>
            <w:r>
              <w:rPr>
                <w:rFonts w:cs="Arial"/>
                <w:szCs w:val="18"/>
              </w:rPr>
              <w:t>ignore</w:t>
            </w:r>
          </w:p>
        </w:tc>
      </w:tr>
      <w:tr w:rsidR="007B71E6" w:rsidRPr="00A4335D" w:rsidTr="003E111F">
        <w:tc>
          <w:tcPr>
            <w:tcW w:w="2053" w:type="dxa"/>
          </w:tcPr>
          <w:p w:rsidR="007B71E6" w:rsidRPr="0003275C" w:rsidRDefault="007B71E6" w:rsidP="00003C11">
            <w:pPr>
              <w:pStyle w:val="TAL"/>
              <w:keepNext w:val="0"/>
              <w:keepLines w:val="0"/>
              <w:widowControl w:val="0"/>
              <w:ind w:left="142"/>
            </w:pPr>
            <w:r w:rsidRPr="00235DBE">
              <w:t>&gt;ARP ID</w:t>
            </w:r>
          </w:p>
        </w:tc>
        <w:tc>
          <w:tcPr>
            <w:tcW w:w="1080" w:type="dxa"/>
          </w:tcPr>
          <w:p w:rsidR="007B71E6" w:rsidRPr="0003275C" w:rsidRDefault="007B71E6" w:rsidP="00003C11">
            <w:pPr>
              <w:pStyle w:val="TAL"/>
              <w:keepNext w:val="0"/>
              <w:keepLines w:val="0"/>
              <w:widowControl w:val="0"/>
            </w:pPr>
            <w:r w:rsidRPr="00235DBE">
              <w:t>O</w:t>
            </w:r>
          </w:p>
        </w:tc>
        <w:tc>
          <w:tcPr>
            <w:tcW w:w="1080" w:type="dxa"/>
          </w:tcPr>
          <w:p w:rsidR="007B71E6" w:rsidRPr="00A4335D" w:rsidRDefault="007B71E6" w:rsidP="00003C11">
            <w:pPr>
              <w:pStyle w:val="TAL"/>
              <w:keepNext w:val="0"/>
              <w:keepLines w:val="0"/>
              <w:widowControl w:val="0"/>
            </w:pPr>
          </w:p>
        </w:tc>
        <w:tc>
          <w:tcPr>
            <w:tcW w:w="1512" w:type="dxa"/>
          </w:tcPr>
          <w:p w:rsidR="007B71E6" w:rsidRDefault="007B71E6" w:rsidP="00003C11">
            <w:pPr>
              <w:pStyle w:val="TAL"/>
              <w:keepNext w:val="0"/>
              <w:keepLines w:val="0"/>
              <w:widowControl w:val="0"/>
            </w:pPr>
            <w:r w:rsidRPr="00A75A27">
              <w:t>9.2.75</w:t>
            </w:r>
          </w:p>
        </w:tc>
        <w:tc>
          <w:tcPr>
            <w:tcW w:w="1728" w:type="dxa"/>
          </w:tcPr>
          <w:p w:rsidR="007B71E6" w:rsidRPr="00A4335D" w:rsidRDefault="007B71E6" w:rsidP="00003C11">
            <w:pPr>
              <w:pStyle w:val="TAL"/>
              <w:keepNext w:val="0"/>
              <w:keepLines w:val="0"/>
              <w:widowControl w:val="0"/>
              <w:rPr>
                <w:bCs/>
                <w:lang w:eastAsia="zh-CN"/>
              </w:rPr>
            </w:pPr>
          </w:p>
        </w:tc>
        <w:tc>
          <w:tcPr>
            <w:tcW w:w="1080" w:type="dxa"/>
          </w:tcPr>
          <w:p w:rsidR="007B71E6" w:rsidRPr="00A4335D" w:rsidRDefault="007B71E6" w:rsidP="00003C11">
            <w:pPr>
              <w:pStyle w:val="TAC"/>
              <w:keepNext w:val="0"/>
              <w:keepLines w:val="0"/>
              <w:widowControl w:val="0"/>
              <w:rPr>
                <w:lang w:eastAsia="zh-CN"/>
              </w:rPr>
            </w:pPr>
            <w:r w:rsidRPr="00235DBE">
              <w:t>YES</w:t>
            </w:r>
          </w:p>
        </w:tc>
        <w:tc>
          <w:tcPr>
            <w:tcW w:w="1080" w:type="dxa"/>
          </w:tcPr>
          <w:p w:rsidR="007B71E6" w:rsidRPr="00A4335D" w:rsidRDefault="007B71E6" w:rsidP="00003C11">
            <w:pPr>
              <w:pStyle w:val="TAC"/>
              <w:keepNext w:val="0"/>
              <w:keepLines w:val="0"/>
              <w:widowControl w:val="0"/>
              <w:rPr>
                <w:lang w:eastAsia="zh-CN"/>
              </w:rPr>
            </w:pPr>
            <w:r w:rsidRPr="00235DBE">
              <w:t>ignore</w:t>
            </w:r>
          </w:p>
        </w:tc>
      </w:tr>
      <w:tr w:rsidR="007B71E6" w:rsidRPr="00A4335D" w:rsidTr="003E111F">
        <w:tc>
          <w:tcPr>
            <w:tcW w:w="2053" w:type="dxa"/>
          </w:tcPr>
          <w:p w:rsidR="007B71E6" w:rsidRPr="0003275C" w:rsidRDefault="007B71E6" w:rsidP="00003C11">
            <w:pPr>
              <w:pStyle w:val="TAL"/>
              <w:keepNext w:val="0"/>
              <w:keepLines w:val="0"/>
              <w:widowControl w:val="0"/>
              <w:ind w:left="142"/>
            </w:pPr>
            <w:r w:rsidRPr="002461C1">
              <w:rPr>
                <w:highlight w:val="yellow"/>
              </w:rPr>
              <w:t>&gt;</w:t>
            </w:r>
            <w:proofErr w:type="spellStart"/>
            <w:r w:rsidRPr="002461C1">
              <w:rPr>
                <w:highlight w:val="yellow"/>
              </w:rPr>
              <w:t>LoS</w:t>
            </w:r>
            <w:proofErr w:type="spellEnd"/>
            <w:r w:rsidRPr="002461C1">
              <w:rPr>
                <w:highlight w:val="yellow"/>
              </w:rPr>
              <w:t>/NLoS Information</w:t>
            </w:r>
          </w:p>
        </w:tc>
        <w:tc>
          <w:tcPr>
            <w:tcW w:w="1080" w:type="dxa"/>
          </w:tcPr>
          <w:p w:rsidR="007B71E6" w:rsidRPr="0003275C" w:rsidRDefault="007B71E6" w:rsidP="00003C11">
            <w:pPr>
              <w:pStyle w:val="TAL"/>
              <w:keepNext w:val="0"/>
              <w:keepLines w:val="0"/>
              <w:widowControl w:val="0"/>
            </w:pPr>
            <w:r w:rsidRPr="007E4EBD">
              <w:t>O</w:t>
            </w:r>
          </w:p>
        </w:tc>
        <w:tc>
          <w:tcPr>
            <w:tcW w:w="1080" w:type="dxa"/>
          </w:tcPr>
          <w:p w:rsidR="007B71E6" w:rsidRPr="00A4335D" w:rsidRDefault="007B71E6" w:rsidP="00003C11">
            <w:pPr>
              <w:pStyle w:val="TAL"/>
              <w:keepNext w:val="0"/>
              <w:keepLines w:val="0"/>
              <w:widowControl w:val="0"/>
            </w:pPr>
          </w:p>
        </w:tc>
        <w:tc>
          <w:tcPr>
            <w:tcW w:w="1512" w:type="dxa"/>
          </w:tcPr>
          <w:p w:rsidR="007B71E6" w:rsidRDefault="007B71E6" w:rsidP="00003C11">
            <w:pPr>
              <w:pStyle w:val="TAL"/>
              <w:keepNext w:val="0"/>
              <w:keepLines w:val="0"/>
              <w:widowControl w:val="0"/>
            </w:pPr>
            <w:r w:rsidRPr="00A75A27">
              <w:t>9.2.77</w:t>
            </w:r>
          </w:p>
        </w:tc>
        <w:tc>
          <w:tcPr>
            <w:tcW w:w="1728" w:type="dxa"/>
          </w:tcPr>
          <w:p w:rsidR="007B71E6" w:rsidRPr="00A4335D" w:rsidRDefault="007B71E6" w:rsidP="00003C11">
            <w:pPr>
              <w:pStyle w:val="TAL"/>
              <w:keepNext w:val="0"/>
              <w:keepLines w:val="0"/>
              <w:widowControl w:val="0"/>
              <w:rPr>
                <w:bCs/>
                <w:lang w:eastAsia="zh-CN"/>
              </w:rPr>
            </w:pPr>
          </w:p>
        </w:tc>
        <w:tc>
          <w:tcPr>
            <w:tcW w:w="1080" w:type="dxa"/>
          </w:tcPr>
          <w:p w:rsidR="007B71E6" w:rsidRPr="00A4335D" w:rsidRDefault="007B71E6" w:rsidP="00003C11">
            <w:pPr>
              <w:pStyle w:val="TAC"/>
              <w:keepNext w:val="0"/>
              <w:keepLines w:val="0"/>
              <w:widowControl w:val="0"/>
              <w:rPr>
                <w:lang w:eastAsia="zh-CN"/>
              </w:rPr>
            </w:pPr>
            <w:r w:rsidRPr="00F62DE0">
              <w:rPr>
                <w:noProof/>
              </w:rPr>
              <w:t>YES</w:t>
            </w:r>
          </w:p>
        </w:tc>
        <w:tc>
          <w:tcPr>
            <w:tcW w:w="1080" w:type="dxa"/>
          </w:tcPr>
          <w:p w:rsidR="007B71E6" w:rsidRPr="00A4335D" w:rsidRDefault="007B71E6" w:rsidP="00003C11">
            <w:pPr>
              <w:pStyle w:val="TAC"/>
              <w:keepNext w:val="0"/>
              <w:keepLines w:val="0"/>
              <w:widowControl w:val="0"/>
              <w:rPr>
                <w:lang w:eastAsia="zh-CN"/>
              </w:rPr>
            </w:pPr>
            <w:r w:rsidRPr="00C40C7C">
              <w:rPr>
                <w:lang w:eastAsia="zh-CN"/>
              </w:rPr>
              <w:t>ignore</w:t>
            </w:r>
          </w:p>
        </w:tc>
      </w:tr>
      <w:tr w:rsidR="007B71E6" w:rsidRPr="00A4335D" w:rsidTr="003E111F">
        <w:tc>
          <w:tcPr>
            <w:tcW w:w="2053" w:type="dxa"/>
          </w:tcPr>
          <w:p w:rsidR="007B71E6" w:rsidRPr="007E4EBD" w:rsidRDefault="007B71E6" w:rsidP="00003C11">
            <w:pPr>
              <w:pStyle w:val="TAL"/>
              <w:keepNext w:val="0"/>
              <w:keepLines w:val="0"/>
              <w:widowControl w:val="0"/>
              <w:ind w:left="142"/>
              <w:rPr>
                <w:lang w:eastAsia="zh-CN"/>
              </w:rPr>
            </w:pPr>
            <w:r>
              <w:rPr>
                <w:lang w:eastAsia="zh-CN"/>
              </w:rPr>
              <w:t>…</w:t>
            </w:r>
          </w:p>
        </w:tc>
        <w:tc>
          <w:tcPr>
            <w:tcW w:w="1080" w:type="dxa"/>
          </w:tcPr>
          <w:p w:rsidR="007B71E6" w:rsidRPr="007E4EBD" w:rsidRDefault="007B71E6" w:rsidP="00003C11">
            <w:pPr>
              <w:pStyle w:val="TAL"/>
              <w:keepNext w:val="0"/>
              <w:keepLines w:val="0"/>
              <w:widowControl w:val="0"/>
            </w:pPr>
          </w:p>
        </w:tc>
        <w:tc>
          <w:tcPr>
            <w:tcW w:w="1080" w:type="dxa"/>
          </w:tcPr>
          <w:p w:rsidR="007B71E6" w:rsidRPr="00A4335D" w:rsidRDefault="007B71E6" w:rsidP="00003C11">
            <w:pPr>
              <w:pStyle w:val="TAL"/>
              <w:keepNext w:val="0"/>
              <w:keepLines w:val="0"/>
              <w:widowControl w:val="0"/>
            </w:pPr>
          </w:p>
        </w:tc>
        <w:tc>
          <w:tcPr>
            <w:tcW w:w="1512" w:type="dxa"/>
          </w:tcPr>
          <w:p w:rsidR="007B71E6" w:rsidRPr="00A75A27" w:rsidRDefault="007B71E6" w:rsidP="00003C11">
            <w:pPr>
              <w:pStyle w:val="TAL"/>
              <w:keepNext w:val="0"/>
              <w:keepLines w:val="0"/>
              <w:widowControl w:val="0"/>
            </w:pPr>
          </w:p>
        </w:tc>
        <w:tc>
          <w:tcPr>
            <w:tcW w:w="1728" w:type="dxa"/>
          </w:tcPr>
          <w:p w:rsidR="007B71E6" w:rsidRPr="00A4335D" w:rsidRDefault="007B71E6" w:rsidP="00003C11">
            <w:pPr>
              <w:pStyle w:val="TAL"/>
              <w:keepNext w:val="0"/>
              <w:keepLines w:val="0"/>
              <w:widowControl w:val="0"/>
              <w:rPr>
                <w:bCs/>
                <w:lang w:eastAsia="zh-CN"/>
              </w:rPr>
            </w:pPr>
          </w:p>
        </w:tc>
        <w:tc>
          <w:tcPr>
            <w:tcW w:w="1080" w:type="dxa"/>
          </w:tcPr>
          <w:p w:rsidR="007B71E6" w:rsidRPr="00F62DE0" w:rsidRDefault="007B71E6" w:rsidP="00003C11">
            <w:pPr>
              <w:pStyle w:val="TAC"/>
              <w:keepNext w:val="0"/>
              <w:keepLines w:val="0"/>
              <w:widowControl w:val="0"/>
              <w:rPr>
                <w:noProof/>
              </w:rPr>
            </w:pPr>
          </w:p>
        </w:tc>
        <w:tc>
          <w:tcPr>
            <w:tcW w:w="1080" w:type="dxa"/>
          </w:tcPr>
          <w:p w:rsidR="007B71E6" w:rsidRPr="00C40C7C" w:rsidRDefault="007B71E6" w:rsidP="00003C11">
            <w:pPr>
              <w:pStyle w:val="TAC"/>
              <w:keepNext w:val="0"/>
              <w:keepLines w:val="0"/>
              <w:widowControl w:val="0"/>
              <w:rPr>
                <w:lang w:eastAsia="zh-CN"/>
              </w:rPr>
            </w:pPr>
          </w:p>
        </w:tc>
      </w:tr>
      <w:tr w:rsidR="007B71E6" w:rsidRPr="00A4335D" w:rsidTr="003E111F">
        <w:tc>
          <w:tcPr>
            <w:tcW w:w="2053" w:type="dxa"/>
          </w:tcPr>
          <w:p w:rsidR="007B71E6" w:rsidRPr="00F67940" w:rsidRDefault="007B71E6" w:rsidP="00003C11">
            <w:pPr>
              <w:pStyle w:val="TAL"/>
              <w:keepNext w:val="0"/>
              <w:keepLines w:val="0"/>
              <w:widowControl w:val="0"/>
              <w:ind w:left="142"/>
            </w:pPr>
          </w:p>
        </w:tc>
        <w:tc>
          <w:tcPr>
            <w:tcW w:w="1080" w:type="dxa"/>
          </w:tcPr>
          <w:p w:rsidR="007B71E6" w:rsidRDefault="007B71E6" w:rsidP="00003C11">
            <w:pPr>
              <w:pStyle w:val="TAL"/>
              <w:keepNext w:val="0"/>
              <w:keepLines w:val="0"/>
              <w:widowControl w:val="0"/>
            </w:pPr>
          </w:p>
        </w:tc>
        <w:tc>
          <w:tcPr>
            <w:tcW w:w="1080" w:type="dxa"/>
          </w:tcPr>
          <w:p w:rsidR="007B71E6" w:rsidRPr="00A4335D" w:rsidRDefault="007B71E6" w:rsidP="00003C11">
            <w:pPr>
              <w:pStyle w:val="TAL"/>
              <w:keepNext w:val="0"/>
              <w:keepLines w:val="0"/>
              <w:widowControl w:val="0"/>
            </w:pPr>
          </w:p>
        </w:tc>
        <w:tc>
          <w:tcPr>
            <w:tcW w:w="1512" w:type="dxa"/>
          </w:tcPr>
          <w:p w:rsidR="007B71E6" w:rsidRPr="00F67940" w:rsidRDefault="007B71E6" w:rsidP="00003C11">
            <w:pPr>
              <w:pStyle w:val="TAL"/>
              <w:keepNext w:val="0"/>
              <w:keepLines w:val="0"/>
              <w:widowControl w:val="0"/>
            </w:pPr>
          </w:p>
        </w:tc>
        <w:tc>
          <w:tcPr>
            <w:tcW w:w="1728" w:type="dxa"/>
          </w:tcPr>
          <w:p w:rsidR="007B71E6" w:rsidRPr="00A4335D" w:rsidRDefault="007B71E6" w:rsidP="00003C11">
            <w:pPr>
              <w:pStyle w:val="TAL"/>
              <w:keepNext w:val="0"/>
              <w:keepLines w:val="0"/>
              <w:widowControl w:val="0"/>
              <w:rPr>
                <w:bCs/>
                <w:lang w:eastAsia="zh-CN"/>
              </w:rPr>
            </w:pPr>
          </w:p>
        </w:tc>
        <w:tc>
          <w:tcPr>
            <w:tcW w:w="1080" w:type="dxa"/>
          </w:tcPr>
          <w:p w:rsidR="007B71E6" w:rsidRPr="00F67940" w:rsidRDefault="007B71E6" w:rsidP="00003C11">
            <w:pPr>
              <w:pStyle w:val="TAC"/>
              <w:keepNext w:val="0"/>
              <w:keepLines w:val="0"/>
              <w:widowControl w:val="0"/>
              <w:rPr>
                <w:rFonts w:cs="Arial"/>
                <w:szCs w:val="18"/>
              </w:rPr>
            </w:pPr>
          </w:p>
        </w:tc>
        <w:tc>
          <w:tcPr>
            <w:tcW w:w="1080" w:type="dxa"/>
          </w:tcPr>
          <w:p w:rsidR="007B71E6" w:rsidRDefault="007B71E6" w:rsidP="00003C11">
            <w:pPr>
              <w:pStyle w:val="TAC"/>
              <w:keepNext w:val="0"/>
              <w:keepLines w:val="0"/>
              <w:widowControl w:val="0"/>
              <w:rPr>
                <w:rFonts w:cs="Arial"/>
                <w:szCs w:val="18"/>
              </w:rPr>
            </w:pPr>
          </w:p>
        </w:tc>
      </w:tr>
    </w:tbl>
    <w:p w:rsidR="007B71E6" w:rsidRPr="00AC57F4" w:rsidRDefault="007B71E6" w:rsidP="003E111F">
      <w:pPr>
        <w:spacing w:beforeLines="50" w:before="120" w:afterLines="50" w:after="120"/>
        <w:rPr>
          <w:rFonts w:eastAsiaTheme="minorEastAsia"/>
          <w:szCs w:val="20"/>
          <w:lang w:eastAsia="zh-CN"/>
        </w:rPr>
      </w:pPr>
      <w:r w:rsidRPr="00AC57F4">
        <w:rPr>
          <w:rFonts w:eastAsiaTheme="minorEastAsia"/>
          <w:szCs w:val="20"/>
          <w:lang w:eastAsia="zh-CN"/>
        </w:rPr>
        <w:t>W</w:t>
      </w:r>
      <w:r w:rsidRPr="00AC57F4">
        <w:rPr>
          <w:rFonts w:eastAsiaTheme="minorEastAsia" w:hint="eastAsia"/>
          <w:szCs w:val="20"/>
          <w:lang w:eastAsia="zh-CN"/>
        </w:rPr>
        <w:t xml:space="preserve">e assume NRPPa Measurement procedure </w:t>
      </w:r>
      <w:r>
        <w:rPr>
          <w:rFonts w:eastAsiaTheme="minorEastAsia" w:hint="eastAsia"/>
          <w:szCs w:val="20"/>
          <w:lang w:eastAsia="zh-CN"/>
        </w:rPr>
        <w:t xml:space="preserve">could be reused to support the purpose of </w:t>
      </w:r>
      <w:r>
        <w:rPr>
          <w:szCs w:val="20"/>
        </w:rPr>
        <w:t>training data collectio</w:t>
      </w:r>
      <w:r>
        <w:rPr>
          <w:rFonts w:eastAsiaTheme="minorEastAsia" w:hint="eastAsia"/>
          <w:szCs w:val="20"/>
          <w:lang w:eastAsia="zh-CN"/>
        </w:rPr>
        <w:t>n</w:t>
      </w:r>
      <w:r w:rsidRPr="00AC57F4">
        <w:rPr>
          <w:szCs w:val="20"/>
        </w:rPr>
        <w:t>, inference</w:t>
      </w:r>
      <w:r>
        <w:rPr>
          <w:rFonts w:eastAsiaTheme="minorEastAsia" w:hint="eastAsia"/>
          <w:szCs w:val="20"/>
          <w:lang w:eastAsia="zh-CN"/>
        </w:rPr>
        <w:t xml:space="preserve"> and </w:t>
      </w:r>
      <w:r w:rsidRPr="00AC57F4">
        <w:rPr>
          <w:szCs w:val="20"/>
        </w:rPr>
        <w:t>monitoring</w:t>
      </w:r>
      <w:r>
        <w:rPr>
          <w:rFonts w:eastAsiaTheme="minorEastAsia" w:hint="eastAsia"/>
          <w:szCs w:val="20"/>
          <w:lang w:eastAsia="zh-CN"/>
        </w:rPr>
        <w:t xml:space="preserve"> for Case 3b</w:t>
      </w:r>
      <w:r w:rsidRPr="00AC57F4">
        <w:rPr>
          <w:rFonts w:eastAsiaTheme="minorEastAsia" w:hint="eastAsia"/>
          <w:szCs w:val="20"/>
          <w:lang w:eastAsia="zh-CN"/>
        </w:rPr>
        <w:t>.</w:t>
      </w:r>
      <w:r>
        <w:rPr>
          <w:rFonts w:eastAsiaTheme="minorEastAsia" w:hint="eastAsia"/>
          <w:szCs w:val="20"/>
          <w:lang w:eastAsia="zh-CN"/>
        </w:rPr>
        <w:t xml:space="preserve"> Any other information need to be reported from gNB to LMF is pending to RAN1. </w:t>
      </w:r>
    </w:p>
    <w:p w:rsidR="007B71E6" w:rsidRDefault="007B71E6" w:rsidP="007B71E6">
      <w:pPr>
        <w:spacing w:afterLines="50" w:after="120"/>
        <w:rPr>
          <w:rFonts w:eastAsiaTheme="minorEastAsia"/>
          <w:b/>
          <w:szCs w:val="20"/>
          <w:lang w:eastAsia="zh-CN"/>
        </w:rPr>
      </w:pPr>
      <w:r w:rsidRPr="00AC57F4">
        <w:rPr>
          <w:rFonts w:eastAsiaTheme="minorEastAsia" w:hint="eastAsia"/>
          <w:b/>
          <w:szCs w:val="20"/>
          <w:lang w:eastAsia="zh-CN"/>
        </w:rPr>
        <w:t xml:space="preserve">Proposal </w:t>
      </w:r>
      <w:r>
        <w:rPr>
          <w:rFonts w:eastAsiaTheme="minorEastAsia" w:hint="eastAsia"/>
          <w:b/>
          <w:szCs w:val="20"/>
          <w:lang w:eastAsia="zh-CN"/>
        </w:rPr>
        <w:t>3</w:t>
      </w:r>
      <w:r w:rsidRPr="00AC57F4">
        <w:rPr>
          <w:rFonts w:eastAsiaTheme="minorEastAsia" w:hint="eastAsia"/>
          <w:b/>
          <w:szCs w:val="20"/>
          <w:lang w:eastAsia="zh-CN"/>
        </w:rPr>
        <w:t xml:space="preserve">: </w:t>
      </w:r>
      <w:r>
        <w:rPr>
          <w:rFonts w:eastAsiaTheme="minorEastAsia" w:hint="eastAsia"/>
          <w:b/>
          <w:szCs w:val="20"/>
          <w:lang w:eastAsia="zh-CN"/>
        </w:rPr>
        <w:t xml:space="preserve">In Case 3b, </w:t>
      </w:r>
      <w:r w:rsidRPr="00AC57F4">
        <w:rPr>
          <w:rFonts w:eastAsiaTheme="minorEastAsia" w:hint="eastAsia"/>
          <w:b/>
          <w:szCs w:val="20"/>
          <w:lang w:eastAsia="zh-CN"/>
        </w:rPr>
        <w:t xml:space="preserve">NRPPa measurement procedure </w:t>
      </w:r>
      <w:r>
        <w:rPr>
          <w:rFonts w:eastAsiaTheme="minorEastAsia" w:hint="eastAsia"/>
          <w:b/>
          <w:szCs w:val="20"/>
          <w:lang w:eastAsia="zh-CN"/>
        </w:rPr>
        <w:t>could be reused for</w:t>
      </w:r>
      <w:r w:rsidRPr="00AC57F4">
        <w:rPr>
          <w:b/>
          <w:szCs w:val="20"/>
        </w:rPr>
        <w:t xml:space="preserve"> training data collection, inference</w:t>
      </w:r>
      <w:r>
        <w:rPr>
          <w:rFonts w:eastAsiaTheme="minorEastAsia" w:hint="eastAsia"/>
          <w:b/>
          <w:szCs w:val="20"/>
          <w:lang w:eastAsia="zh-CN"/>
        </w:rPr>
        <w:t xml:space="preserve"> and</w:t>
      </w:r>
      <w:r w:rsidRPr="00AC57F4">
        <w:rPr>
          <w:b/>
          <w:szCs w:val="20"/>
        </w:rPr>
        <w:t xml:space="preserve"> monitoring</w:t>
      </w:r>
      <w:r>
        <w:rPr>
          <w:rFonts w:eastAsiaTheme="minorEastAsia" w:hint="eastAsia"/>
          <w:b/>
          <w:szCs w:val="20"/>
          <w:lang w:eastAsia="zh-CN"/>
        </w:rPr>
        <w:t xml:space="preserve"> for Case 3b. Any other information need to be reported from gNB to LMF is </w:t>
      </w:r>
      <w:r>
        <w:rPr>
          <w:rFonts w:eastAsiaTheme="minorEastAsia"/>
          <w:b/>
          <w:szCs w:val="20"/>
          <w:lang w:eastAsia="zh-CN"/>
        </w:rPr>
        <w:t>pending</w:t>
      </w:r>
      <w:r>
        <w:rPr>
          <w:rFonts w:eastAsiaTheme="minorEastAsia" w:hint="eastAsia"/>
          <w:b/>
          <w:szCs w:val="20"/>
          <w:lang w:eastAsia="zh-CN"/>
        </w:rPr>
        <w:t xml:space="preserve"> to RAN1</w:t>
      </w:r>
      <w:r w:rsidRPr="00AC57F4">
        <w:rPr>
          <w:b/>
          <w:szCs w:val="20"/>
        </w:rPr>
        <w:t>.</w:t>
      </w:r>
    </w:p>
    <w:p w:rsidR="007B71E6" w:rsidRPr="007B71E6" w:rsidRDefault="007B71E6" w:rsidP="00671BA3">
      <w:pPr>
        <w:rPr>
          <w:rFonts w:eastAsiaTheme="minorEastAsia"/>
          <w:b/>
          <w:sz w:val="24"/>
          <w:lang w:eastAsia="zh-CN"/>
        </w:rPr>
      </w:pPr>
    </w:p>
    <w:p w:rsidR="00671BA3" w:rsidRPr="00A22C8E" w:rsidRDefault="00671BA3" w:rsidP="00A22C8E">
      <w:pPr>
        <w:pStyle w:val="22"/>
        <w:widowControl w:val="0"/>
        <w:tabs>
          <w:tab w:val="clear" w:pos="-806"/>
          <w:tab w:val="clear" w:pos="567"/>
          <w:tab w:val="num" w:pos="576"/>
        </w:tabs>
        <w:spacing w:before="120" w:after="120" w:line="240" w:lineRule="atLeast"/>
        <w:ind w:left="576" w:hanging="576"/>
        <w:rPr>
          <w:rFonts w:eastAsiaTheme="minorEastAsia"/>
          <w:b w:val="0"/>
          <w:sz w:val="22"/>
        </w:rPr>
      </w:pPr>
      <w:r w:rsidRPr="00A22C8E">
        <w:rPr>
          <w:rFonts w:eastAsiaTheme="minorEastAsia" w:hint="eastAsia"/>
          <w:b w:val="0"/>
          <w:sz w:val="22"/>
        </w:rPr>
        <w:t>Performance Monitoring</w:t>
      </w:r>
    </w:p>
    <w:p w:rsidR="0059217F" w:rsidRDefault="0059217F" w:rsidP="0059217F">
      <w:pPr>
        <w:spacing w:afterLines="50" w:after="120"/>
        <w:rPr>
          <w:rFonts w:eastAsiaTheme="minorEastAsia"/>
          <w:lang w:val="en-GB" w:eastAsia="zh-CN"/>
        </w:rPr>
      </w:pPr>
      <w:r>
        <w:rPr>
          <w:rFonts w:eastAsiaTheme="minorEastAsia" w:hint="eastAsia"/>
          <w:lang w:val="en-GB" w:eastAsia="zh-CN"/>
        </w:rPr>
        <w:t>For performance monitoring, corresponding RAN1 agreements are shown below:</w:t>
      </w:r>
    </w:p>
    <w:tbl>
      <w:tblPr>
        <w:tblStyle w:val="af0"/>
        <w:tblW w:w="0" w:type="auto"/>
        <w:tblInd w:w="108" w:type="dxa"/>
        <w:tblLook w:val="04A0" w:firstRow="1" w:lastRow="0" w:firstColumn="1" w:lastColumn="0" w:noHBand="0" w:noVBand="1"/>
      </w:tblPr>
      <w:tblGrid>
        <w:gridCol w:w="9178"/>
      </w:tblGrid>
      <w:tr w:rsidR="0059217F" w:rsidTr="003E111F">
        <w:trPr>
          <w:trHeight w:val="1416"/>
        </w:trPr>
        <w:tc>
          <w:tcPr>
            <w:tcW w:w="9178" w:type="dxa"/>
          </w:tcPr>
          <w:p w:rsidR="0059217F" w:rsidRPr="00BA6399" w:rsidRDefault="0059217F" w:rsidP="0059217F">
            <w:pPr>
              <w:rPr>
                <w:b/>
              </w:rPr>
            </w:pPr>
            <w:r>
              <w:rPr>
                <w:rFonts w:hint="eastAsia"/>
                <w:b/>
              </w:rPr>
              <w:lastRenderedPageBreak/>
              <w:t>RAN</w:t>
            </w:r>
            <w:r w:rsidR="009817A2">
              <w:rPr>
                <w:rFonts w:eastAsiaTheme="minorEastAsia" w:hint="eastAsia"/>
                <w:b/>
                <w:lang w:eastAsia="zh-CN"/>
              </w:rPr>
              <w:t>1</w:t>
            </w:r>
            <w:r>
              <w:rPr>
                <w:rFonts w:hint="eastAsia"/>
                <w:b/>
              </w:rPr>
              <w:t>#116</w:t>
            </w:r>
          </w:p>
          <w:p w:rsidR="0059217F" w:rsidRPr="00346E02" w:rsidRDefault="0059217F" w:rsidP="0059217F">
            <w:pPr>
              <w:rPr>
                <w:b/>
                <w:highlight w:val="green"/>
              </w:rPr>
            </w:pPr>
            <w:r w:rsidRPr="00346E02">
              <w:rPr>
                <w:b/>
                <w:highlight w:val="green"/>
              </w:rPr>
              <w:t>Agreement</w:t>
            </w:r>
          </w:p>
          <w:p w:rsidR="0059217F" w:rsidRPr="00346E02" w:rsidRDefault="0059217F" w:rsidP="0059217F">
            <w:pPr>
              <w:rPr>
                <w:szCs w:val="18"/>
              </w:rPr>
            </w:pPr>
            <w:r w:rsidRPr="00346E02">
              <w:rPr>
                <w:szCs w:val="18"/>
              </w:rPr>
              <w:t>For LMF-side model, RAN1 studies whether/what assistance information and/or measurement report may be sent from UE/PRU, and/or gNB to LMF to assist at least for the performance monitoring.</w:t>
            </w:r>
          </w:p>
          <w:p w:rsidR="0059217F" w:rsidRPr="0059217F" w:rsidRDefault="0059217F" w:rsidP="0051157B">
            <w:pPr>
              <w:pStyle w:val="af8"/>
              <w:widowControl w:val="0"/>
              <w:numPr>
                <w:ilvl w:val="0"/>
                <w:numId w:val="15"/>
              </w:numPr>
              <w:overflowPunct/>
              <w:autoSpaceDE/>
              <w:autoSpaceDN/>
              <w:adjustRightInd/>
              <w:spacing w:after="120"/>
              <w:contextualSpacing w:val="0"/>
              <w:jc w:val="both"/>
              <w:textAlignment w:val="auto"/>
              <w:rPr>
                <w:rFonts w:eastAsiaTheme="minorEastAsia"/>
                <w:lang w:eastAsia="zh-CN"/>
              </w:rPr>
            </w:pPr>
            <w:r w:rsidRPr="00346E02">
              <w:rPr>
                <w:szCs w:val="18"/>
              </w:rPr>
              <w:t xml:space="preserve">RAN1 understands that it is out of RAN1 scope to define monitoring metric calculation and related model management decisions for LMF-side model. </w:t>
            </w:r>
          </w:p>
        </w:tc>
      </w:tr>
    </w:tbl>
    <w:p w:rsidR="000E6D8F" w:rsidRPr="004F2B03" w:rsidRDefault="000E6D8F" w:rsidP="003E111F">
      <w:pPr>
        <w:spacing w:beforeLines="50" w:before="120" w:afterLines="50" w:after="120"/>
        <w:rPr>
          <w:rFonts w:eastAsiaTheme="minorEastAsia"/>
          <w:szCs w:val="18"/>
          <w:lang w:eastAsia="zh-CN"/>
        </w:rPr>
      </w:pPr>
      <w:r w:rsidRPr="004F2B03">
        <w:rPr>
          <w:rFonts w:eastAsiaTheme="minorEastAsia" w:hint="eastAsia"/>
          <w:lang w:val="en-GB" w:eastAsia="zh-CN"/>
        </w:rPr>
        <w:t xml:space="preserve">For Case 3b, RAN1 discussed but not decided </w:t>
      </w:r>
      <w:r w:rsidRPr="004F2B03">
        <w:rPr>
          <w:szCs w:val="18"/>
        </w:rPr>
        <w:t>whether/what assistance information and/or measurement report may</w:t>
      </w:r>
      <w:r w:rsidR="0026729C">
        <w:rPr>
          <w:rFonts w:eastAsiaTheme="minorEastAsia" w:hint="eastAsia"/>
          <w:szCs w:val="18"/>
          <w:lang w:eastAsia="zh-CN"/>
        </w:rPr>
        <w:t xml:space="preserve"> </w:t>
      </w:r>
      <w:r w:rsidRPr="004F2B03">
        <w:rPr>
          <w:szCs w:val="18"/>
        </w:rPr>
        <w:t>be sent from UE/PRU, and/or gNB to LMF to assist at least for the performance monitoring</w:t>
      </w:r>
      <w:r w:rsidRPr="004F2B03">
        <w:rPr>
          <w:rFonts w:eastAsiaTheme="minorEastAsia" w:hint="eastAsia"/>
          <w:szCs w:val="18"/>
          <w:lang w:eastAsia="zh-CN"/>
        </w:rPr>
        <w:t>. In our understanding, RAN3 is not able to decide what should be provided from gNB to LMF for the performance monitoring in LMF. However, we assume at least the Part A (</w:t>
      </w:r>
      <w:r w:rsidRPr="004F2B03">
        <w:t>Part A:</w:t>
      </w:r>
      <w:r w:rsidRPr="004F2B03">
        <w:rPr>
          <w:rFonts w:eastAsiaTheme="minorEastAsia" w:hint="eastAsia"/>
          <w:lang w:eastAsia="zh-CN"/>
        </w:rPr>
        <w:t xml:space="preserve"> </w:t>
      </w:r>
      <w:r w:rsidRPr="004F2B03">
        <w:rPr>
          <w:rFonts w:cs="Calibri"/>
        </w:rPr>
        <w:t>channel measurement</w:t>
      </w:r>
      <w:r w:rsidRPr="004F2B03">
        <w:rPr>
          <w:rFonts w:eastAsiaTheme="minorEastAsia" w:cs="Calibri" w:hint="eastAsia"/>
          <w:lang w:eastAsia="zh-CN"/>
        </w:rPr>
        <w:t xml:space="preserve">, </w:t>
      </w:r>
      <w:r w:rsidRPr="004F2B03">
        <w:rPr>
          <w:rFonts w:cs="Calibri"/>
        </w:rPr>
        <w:t>quality indicator of channel measurement</w:t>
      </w:r>
      <w:r w:rsidRPr="004F2B03">
        <w:rPr>
          <w:rFonts w:eastAsiaTheme="minorEastAsia" w:cs="Calibri" w:hint="eastAsia"/>
          <w:lang w:eastAsia="zh-CN"/>
        </w:rPr>
        <w:t xml:space="preserve">, </w:t>
      </w:r>
      <w:r w:rsidRPr="004F2B03">
        <w:rPr>
          <w:rFonts w:cs="Calibri"/>
        </w:rPr>
        <w:t>time stamp of channel measurement</w:t>
      </w:r>
      <w:r w:rsidRPr="004F2B03">
        <w:rPr>
          <w:rFonts w:eastAsiaTheme="minorEastAsia" w:cs="Calibri" w:hint="eastAsia"/>
          <w:lang w:eastAsia="zh-CN"/>
        </w:rPr>
        <w:t>) pa</w:t>
      </w:r>
      <w:r w:rsidRPr="004F2B03">
        <w:rPr>
          <w:rFonts w:eastAsiaTheme="minorEastAsia" w:hint="eastAsia"/>
          <w:szCs w:val="18"/>
          <w:lang w:eastAsia="zh-CN"/>
        </w:rPr>
        <w:t xml:space="preserve">rameters could be provided to LMF. </w:t>
      </w:r>
    </w:p>
    <w:p w:rsidR="000E6D8F" w:rsidRPr="002B2FAA" w:rsidRDefault="000E6D8F" w:rsidP="003E111F">
      <w:pPr>
        <w:spacing w:afterLines="50" w:after="120"/>
        <w:rPr>
          <w:rFonts w:eastAsiaTheme="minorEastAsia"/>
          <w:b/>
          <w:lang w:val="en-GB" w:eastAsia="zh-CN"/>
        </w:rPr>
      </w:pPr>
      <w:r w:rsidRPr="002B2FAA">
        <w:rPr>
          <w:rFonts w:eastAsiaTheme="minorEastAsia" w:hint="eastAsia"/>
          <w:b/>
          <w:lang w:val="en-GB" w:eastAsia="zh-CN"/>
        </w:rPr>
        <w:t xml:space="preserve">Proposal </w:t>
      </w:r>
      <w:r w:rsidR="007B71E6">
        <w:rPr>
          <w:rFonts w:eastAsiaTheme="minorEastAsia" w:hint="eastAsia"/>
          <w:b/>
          <w:lang w:val="en-GB" w:eastAsia="zh-CN"/>
        </w:rPr>
        <w:t>4</w:t>
      </w:r>
      <w:r w:rsidRPr="002B2FAA">
        <w:rPr>
          <w:rFonts w:eastAsiaTheme="minorEastAsia" w:hint="eastAsia"/>
          <w:b/>
          <w:lang w:val="en-GB" w:eastAsia="zh-CN"/>
        </w:rPr>
        <w:t xml:space="preserve">: </w:t>
      </w:r>
      <w:r w:rsidR="00F77C31">
        <w:rPr>
          <w:rFonts w:eastAsiaTheme="minorEastAsia" w:hint="eastAsia"/>
          <w:b/>
          <w:lang w:val="en-GB" w:eastAsia="zh-CN"/>
        </w:rPr>
        <w:t>In Case 3b, i</w:t>
      </w:r>
      <w:r w:rsidRPr="002B2FAA">
        <w:rPr>
          <w:rFonts w:eastAsiaTheme="minorEastAsia" w:hint="eastAsia"/>
          <w:b/>
          <w:lang w:val="en-GB" w:eastAsia="zh-CN"/>
        </w:rPr>
        <w:t>t</w:t>
      </w:r>
      <w:r w:rsidRPr="002B2FAA">
        <w:rPr>
          <w:rFonts w:eastAsiaTheme="minorEastAsia"/>
          <w:b/>
          <w:lang w:val="en-GB" w:eastAsia="zh-CN"/>
        </w:rPr>
        <w:t>’</w:t>
      </w:r>
      <w:r w:rsidRPr="002B2FAA">
        <w:rPr>
          <w:rFonts w:eastAsiaTheme="minorEastAsia" w:hint="eastAsia"/>
          <w:b/>
          <w:lang w:val="en-GB" w:eastAsia="zh-CN"/>
        </w:rPr>
        <w:t xml:space="preserve">s not RAN3 to decide </w:t>
      </w:r>
      <w:r w:rsidRPr="002B2FAA">
        <w:rPr>
          <w:rFonts w:eastAsiaTheme="minorEastAsia" w:hint="eastAsia"/>
          <w:b/>
          <w:szCs w:val="18"/>
          <w:lang w:eastAsia="zh-CN"/>
        </w:rPr>
        <w:t>what should be provided from gNB to LMF for the performance monitoring in LMF. We assume at least the Part A (</w:t>
      </w:r>
      <w:r w:rsidRPr="002B2FAA">
        <w:rPr>
          <w:rFonts w:cs="Calibri"/>
          <w:b/>
        </w:rPr>
        <w:t>channel measurement</w:t>
      </w:r>
      <w:r w:rsidRPr="002B2FAA">
        <w:rPr>
          <w:rFonts w:eastAsiaTheme="minorEastAsia" w:cs="Calibri" w:hint="eastAsia"/>
          <w:b/>
          <w:lang w:eastAsia="zh-CN"/>
        </w:rPr>
        <w:t xml:space="preserve">, </w:t>
      </w:r>
      <w:r w:rsidRPr="002B2FAA">
        <w:rPr>
          <w:rFonts w:cs="Calibri"/>
          <w:b/>
        </w:rPr>
        <w:t>quality indicator of channel measurement</w:t>
      </w:r>
      <w:r w:rsidRPr="002B2FAA">
        <w:rPr>
          <w:rFonts w:eastAsiaTheme="minorEastAsia" w:cs="Calibri" w:hint="eastAsia"/>
          <w:b/>
          <w:lang w:eastAsia="zh-CN"/>
        </w:rPr>
        <w:t xml:space="preserve">, </w:t>
      </w:r>
      <w:r w:rsidRPr="002B2FAA">
        <w:rPr>
          <w:rFonts w:cs="Calibri"/>
          <w:b/>
        </w:rPr>
        <w:t>time stamp of channel measurement</w:t>
      </w:r>
      <w:r w:rsidRPr="002B2FAA">
        <w:rPr>
          <w:rFonts w:eastAsiaTheme="minorEastAsia" w:cs="Calibri" w:hint="eastAsia"/>
          <w:b/>
          <w:lang w:eastAsia="zh-CN"/>
        </w:rPr>
        <w:t>) could be provided for this purpose.</w:t>
      </w:r>
    </w:p>
    <w:p w:rsidR="00290B75" w:rsidRPr="00290B75" w:rsidRDefault="00290B75">
      <w:pPr>
        <w:spacing w:afterLines="50" w:after="120"/>
        <w:rPr>
          <w:rFonts w:eastAsiaTheme="minorEastAsia"/>
          <w:b/>
          <w:lang w:eastAsia="zh-CN"/>
        </w:rPr>
      </w:pPr>
    </w:p>
    <w:p w:rsidR="00786CDE" w:rsidRDefault="007B3BC6">
      <w:pPr>
        <w:pStyle w:val="1"/>
        <w:tabs>
          <w:tab w:val="clear" w:pos="567"/>
          <w:tab w:val="left" w:pos="432"/>
        </w:tabs>
        <w:ind w:left="432" w:hanging="432"/>
        <w:jc w:val="both"/>
      </w:pPr>
      <w:r>
        <w:t>Conclusion</w:t>
      </w:r>
    </w:p>
    <w:p w:rsidR="00786CDE" w:rsidRPr="00E84331" w:rsidRDefault="00E84331" w:rsidP="003E111F">
      <w:pPr>
        <w:spacing w:after="120"/>
      </w:pPr>
      <w:bookmarkStart w:id="16" w:name="OLE_LINK59"/>
      <w:bookmarkStart w:id="17" w:name="OLE_LINK58"/>
      <w:bookmarkStart w:id="18" w:name="OLE_LINK60"/>
      <w:r w:rsidRPr="00E84331">
        <w:rPr>
          <w:rFonts w:eastAsiaTheme="minorEastAsia"/>
          <w:lang w:eastAsia="zh-CN"/>
        </w:rPr>
        <w:t xml:space="preserve">In this contribution, we discussed the RAN3 impact to </w:t>
      </w:r>
      <w:r w:rsidRPr="002B2FAA">
        <w:rPr>
          <w:rFonts w:eastAsiaTheme="minorEastAsia"/>
          <w:lang w:eastAsia="zh-CN"/>
        </w:rPr>
        <w:t xml:space="preserve">support </w:t>
      </w:r>
      <w:r w:rsidR="00390337" w:rsidRPr="002B2FAA">
        <w:rPr>
          <w:bCs/>
        </w:rPr>
        <w:t>Direct AI/ML positioning</w:t>
      </w:r>
      <w:r w:rsidR="00390337" w:rsidRPr="002B2FAA">
        <w:rPr>
          <w:rFonts w:eastAsiaTheme="minorEastAsia" w:hint="eastAsia"/>
          <w:bCs/>
          <w:lang w:eastAsia="zh-CN"/>
        </w:rPr>
        <w:t xml:space="preserve"> for </w:t>
      </w:r>
      <w:r w:rsidRPr="002B2FAA">
        <w:rPr>
          <w:rFonts w:eastAsiaTheme="minorEastAsia"/>
          <w:lang w:eastAsia="zh-CN"/>
        </w:rPr>
        <w:t>AI as</w:t>
      </w:r>
      <w:r w:rsidRPr="00E84331">
        <w:rPr>
          <w:rFonts w:eastAsiaTheme="minorEastAsia"/>
          <w:lang w:eastAsia="zh-CN"/>
        </w:rPr>
        <w:t>sisted Positioning Accuracy enhancements. Based on the discus</w:t>
      </w:r>
      <w:bookmarkStart w:id="19" w:name="_GoBack"/>
      <w:bookmarkEnd w:id="19"/>
      <w:r w:rsidRPr="00E84331">
        <w:rPr>
          <w:rFonts w:eastAsiaTheme="minorEastAsia"/>
          <w:lang w:eastAsia="zh-CN"/>
        </w:rPr>
        <w:t xml:space="preserve">sion above, the </w:t>
      </w:r>
      <w:bookmarkStart w:id="20" w:name="OLE_LINK48"/>
      <w:bookmarkStart w:id="21" w:name="OLE_LINK47"/>
      <w:r w:rsidR="007B3BC6" w:rsidRPr="00E84331">
        <w:t>following proposals are provided:</w:t>
      </w:r>
    </w:p>
    <w:bookmarkEnd w:id="16"/>
    <w:bookmarkEnd w:id="17"/>
    <w:bookmarkEnd w:id="18"/>
    <w:p w:rsidR="0051157B" w:rsidRDefault="0051157B" w:rsidP="003E111F">
      <w:pPr>
        <w:widowControl w:val="0"/>
        <w:spacing w:after="120"/>
        <w:jc w:val="both"/>
        <w:rPr>
          <w:rFonts w:eastAsiaTheme="minorEastAsia"/>
          <w:b/>
          <w:lang w:eastAsia="zh-CN"/>
        </w:rPr>
      </w:pPr>
      <w:r w:rsidRPr="002B2FAA">
        <w:rPr>
          <w:rFonts w:eastAsiaTheme="minorEastAsia"/>
          <w:b/>
          <w:lang w:eastAsia="zh-CN"/>
        </w:rPr>
        <w:t>Proposal</w:t>
      </w:r>
      <w:r>
        <w:rPr>
          <w:rFonts w:eastAsiaTheme="minorEastAsia" w:hint="eastAsia"/>
          <w:b/>
          <w:lang w:eastAsia="zh-CN"/>
        </w:rPr>
        <w:t xml:space="preserve"> 1</w:t>
      </w:r>
      <w:r w:rsidRPr="002B2FAA">
        <w:rPr>
          <w:rFonts w:eastAsiaTheme="minorEastAsia"/>
          <w:b/>
          <w:lang w:eastAsia="zh-CN"/>
        </w:rPr>
        <w:t>: In Case 3b</w:t>
      </w:r>
      <w:r>
        <w:rPr>
          <w:rFonts w:eastAsiaTheme="minorEastAsia" w:hint="eastAsia"/>
          <w:b/>
          <w:lang w:eastAsia="zh-CN"/>
        </w:rPr>
        <w:t xml:space="preserve">, </w:t>
      </w:r>
      <w:r w:rsidRPr="002B2FAA">
        <w:rPr>
          <w:rFonts w:eastAsiaTheme="minorEastAsia"/>
          <w:b/>
          <w:lang w:eastAsia="zh-CN"/>
        </w:rPr>
        <w:t>the</w:t>
      </w:r>
      <w:r w:rsidRPr="002B2FAA">
        <w:rPr>
          <w:rFonts w:eastAsiaTheme="minorEastAsia" w:hint="eastAsia"/>
          <w:b/>
          <w:lang w:eastAsia="zh-CN"/>
        </w:rPr>
        <w:t xml:space="preserve"> information</w:t>
      </w:r>
      <w:r w:rsidRPr="006E162F">
        <w:rPr>
          <w:b/>
        </w:rPr>
        <w:t xml:space="preserve"> </w:t>
      </w:r>
      <w:r>
        <w:rPr>
          <w:rFonts w:eastAsiaTheme="minorEastAsia" w:hint="eastAsia"/>
          <w:b/>
          <w:lang w:eastAsia="zh-CN"/>
        </w:rPr>
        <w:t>f</w:t>
      </w:r>
      <w:r w:rsidRPr="002B2FAA">
        <w:rPr>
          <w:b/>
        </w:rPr>
        <w:t>or training data collection</w:t>
      </w:r>
      <w:r w:rsidRPr="002B2FAA">
        <w:rPr>
          <w:rFonts w:eastAsiaTheme="minorEastAsia" w:hint="eastAsia"/>
          <w:b/>
          <w:lang w:eastAsia="zh-CN"/>
        </w:rPr>
        <w:t>, e.g.</w:t>
      </w:r>
      <w:r w:rsidRPr="002B2FAA">
        <w:rPr>
          <w:rFonts w:eastAsiaTheme="minorEastAsia"/>
          <w:b/>
          <w:lang w:eastAsia="zh-CN"/>
        </w:rPr>
        <w:t xml:space="preserve"> </w:t>
      </w:r>
      <w:r w:rsidRPr="002B2FAA">
        <w:rPr>
          <w:b/>
        </w:rPr>
        <w:t>channel measurement</w:t>
      </w:r>
      <w:r w:rsidRPr="002B2FAA">
        <w:rPr>
          <w:rFonts w:eastAsiaTheme="minorEastAsia"/>
          <w:b/>
          <w:lang w:eastAsia="zh-CN"/>
        </w:rPr>
        <w:t>,</w:t>
      </w:r>
      <w:r w:rsidRPr="002B2FAA">
        <w:rPr>
          <w:b/>
        </w:rPr>
        <w:t xml:space="preserve"> quality indicator of channel measurement</w:t>
      </w:r>
      <w:r w:rsidRPr="002B2FAA">
        <w:rPr>
          <w:rFonts w:eastAsiaTheme="minorEastAsia"/>
          <w:b/>
          <w:lang w:eastAsia="zh-CN"/>
        </w:rPr>
        <w:t xml:space="preserve">, </w:t>
      </w:r>
      <w:r w:rsidRPr="002B2FAA">
        <w:rPr>
          <w:b/>
        </w:rPr>
        <w:t>time stamp of channel measurement</w:t>
      </w:r>
      <w:r w:rsidRPr="002B2FAA">
        <w:rPr>
          <w:rFonts w:eastAsiaTheme="minorEastAsia"/>
          <w:b/>
          <w:lang w:eastAsia="zh-CN"/>
        </w:rPr>
        <w:t xml:space="preserve"> </w:t>
      </w:r>
      <w:r>
        <w:rPr>
          <w:rFonts w:eastAsiaTheme="minorEastAsia" w:hint="eastAsia"/>
          <w:b/>
          <w:lang w:eastAsia="zh-CN"/>
        </w:rPr>
        <w:t>could</w:t>
      </w:r>
      <w:r w:rsidRPr="002B2FAA">
        <w:rPr>
          <w:rFonts w:eastAsiaTheme="minorEastAsia"/>
          <w:b/>
          <w:lang w:eastAsia="zh-CN"/>
        </w:rPr>
        <w:t xml:space="preserve"> be provide</w:t>
      </w:r>
      <w:r>
        <w:rPr>
          <w:rFonts w:eastAsiaTheme="minorEastAsia" w:hint="eastAsia"/>
          <w:b/>
          <w:lang w:eastAsia="zh-CN"/>
        </w:rPr>
        <w:t>d from gNB</w:t>
      </w:r>
      <w:r w:rsidRPr="002B2FAA">
        <w:rPr>
          <w:rFonts w:eastAsiaTheme="minorEastAsia"/>
          <w:b/>
          <w:lang w:eastAsia="zh-CN"/>
        </w:rPr>
        <w:t xml:space="preserve"> to LMF.</w:t>
      </w:r>
      <w:r>
        <w:rPr>
          <w:rFonts w:eastAsiaTheme="minorEastAsia" w:hint="eastAsia"/>
          <w:b/>
          <w:lang w:eastAsia="zh-CN"/>
        </w:rPr>
        <w:t xml:space="preserve"> The other information, if any, is pending to RAN1.</w:t>
      </w:r>
    </w:p>
    <w:p w:rsidR="007B71E6" w:rsidRPr="002B2FAA" w:rsidRDefault="007B71E6" w:rsidP="003E111F">
      <w:pPr>
        <w:spacing w:after="120"/>
        <w:rPr>
          <w:rFonts w:eastAsiaTheme="minorEastAsia"/>
          <w:b/>
          <w:lang w:val="en-GB" w:eastAsia="zh-CN"/>
        </w:rPr>
      </w:pPr>
      <w:r w:rsidRPr="002B2FAA">
        <w:rPr>
          <w:rFonts w:eastAsiaTheme="minorEastAsia"/>
          <w:b/>
          <w:lang w:eastAsia="zh-CN"/>
        </w:rPr>
        <w:t xml:space="preserve">Proposal </w:t>
      </w:r>
      <w:r>
        <w:rPr>
          <w:rFonts w:eastAsiaTheme="minorEastAsia" w:hint="eastAsia"/>
          <w:b/>
          <w:lang w:eastAsia="zh-CN"/>
        </w:rPr>
        <w:t>2</w:t>
      </w:r>
      <w:r w:rsidRPr="002B2FAA">
        <w:rPr>
          <w:rFonts w:eastAsiaTheme="minorEastAsia"/>
          <w:b/>
          <w:lang w:val="en-GB" w:eastAsia="zh-CN"/>
        </w:rPr>
        <w:t xml:space="preserve">: In </w:t>
      </w:r>
      <w:r>
        <w:rPr>
          <w:rFonts w:eastAsiaTheme="minorEastAsia"/>
          <w:b/>
          <w:lang w:eastAsia="zh-CN"/>
        </w:rPr>
        <w:t>C</w:t>
      </w:r>
      <w:r w:rsidRPr="002B2FAA">
        <w:rPr>
          <w:rFonts w:eastAsiaTheme="minorEastAsia"/>
          <w:b/>
          <w:lang w:eastAsia="zh-CN"/>
        </w:rPr>
        <w:t>ase 3b, how to generate the label and related data is pending to RAN1 and RAN2, no impact to RAN3.</w:t>
      </w:r>
    </w:p>
    <w:p w:rsidR="007B71E6" w:rsidRDefault="007B71E6" w:rsidP="003E111F">
      <w:pPr>
        <w:spacing w:after="120"/>
        <w:rPr>
          <w:rFonts w:eastAsiaTheme="minorEastAsia"/>
          <w:b/>
          <w:szCs w:val="20"/>
          <w:lang w:eastAsia="zh-CN"/>
        </w:rPr>
      </w:pPr>
      <w:r w:rsidRPr="00AC57F4">
        <w:rPr>
          <w:rFonts w:eastAsiaTheme="minorEastAsia" w:hint="eastAsia"/>
          <w:b/>
          <w:szCs w:val="20"/>
          <w:lang w:eastAsia="zh-CN"/>
        </w:rPr>
        <w:t xml:space="preserve">Proposal </w:t>
      </w:r>
      <w:r>
        <w:rPr>
          <w:rFonts w:eastAsiaTheme="minorEastAsia" w:hint="eastAsia"/>
          <w:b/>
          <w:szCs w:val="20"/>
          <w:lang w:eastAsia="zh-CN"/>
        </w:rPr>
        <w:t>3</w:t>
      </w:r>
      <w:r w:rsidRPr="00AC57F4">
        <w:rPr>
          <w:rFonts w:eastAsiaTheme="minorEastAsia" w:hint="eastAsia"/>
          <w:b/>
          <w:szCs w:val="20"/>
          <w:lang w:eastAsia="zh-CN"/>
        </w:rPr>
        <w:t xml:space="preserve">: </w:t>
      </w:r>
      <w:r>
        <w:rPr>
          <w:rFonts w:eastAsiaTheme="minorEastAsia" w:hint="eastAsia"/>
          <w:b/>
          <w:szCs w:val="20"/>
          <w:lang w:eastAsia="zh-CN"/>
        </w:rPr>
        <w:t xml:space="preserve">In Case 3b, </w:t>
      </w:r>
      <w:r w:rsidRPr="00AC57F4">
        <w:rPr>
          <w:rFonts w:eastAsiaTheme="minorEastAsia" w:hint="eastAsia"/>
          <w:b/>
          <w:szCs w:val="20"/>
          <w:lang w:eastAsia="zh-CN"/>
        </w:rPr>
        <w:t xml:space="preserve">NRPPa measurement procedure </w:t>
      </w:r>
      <w:r>
        <w:rPr>
          <w:rFonts w:eastAsiaTheme="minorEastAsia" w:hint="eastAsia"/>
          <w:b/>
          <w:szCs w:val="20"/>
          <w:lang w:eastAsia="zh-CN"/>
        </w:rPr>
        <w:t>could be reused for</w:t>
      </w:r>
      <w:r w:rsidRPr="00AC57F4">
        <w:rPr>
          <w:b/>
          <w:szCs w:val="20"/>
        </w:rPr>
        <w:t xml:space="preserve"> training data collection, inference</w:t>
      </w:r>
      <w:r>
        <w:rPr>
          <w:rFonts w:eastAsiaTheme="minorEastAsia" w:hint="eastAsia"/>
          <w:b/>
          <w:szCs w:val="20"/>
          <w:lang w:eastAsia="zh-CN"/>
        </w:rPr>
        <w:t xml:space="preserve"> and</w:t>
      </w:r>
      <w:r w:rsidRPr="00AC57F4">
        <w:rPr>
          <w:b/>
          <w:szCs w:val="20"/>
        </w:rPr>
        <w:t xml:space="preserve"> monitoring</w:t>
      </w:r>
      <w:r>
        <w:rPr>
          <w:rFonts w:eastAsiaTheme="minorEastAsia" w:hint="eastAsia"/>
          <w:b/>
          <w:szCs w:val="20"/>
          <w:lang w:eastAsia="zh-CN"/>
        </w:rPr>
        <w:t xml:space="preserve"> for Case 3b. Any other information need to be reported from gNB to LMF is </w:t>
      </w:r>
      <w:r>
        <w:rPr>
          <w:rFonts w:eastAsiaTheme="minorEastAsia"/>
          <w:b/>
          <w:szCs w:val="20"/>
          <w:lang w:eastAsia="zh-CN"/>
        </w:rPr>
        <w:t>pending</w:t>
      </w:r>
      <w:r>
        <w:rPr>
          <w:rFonts w:eastAsiaTheme="minorEastAsia" w:hint="eastAsia"/>
          <w:b/>
          <w:szCs w:val="20"/>
          <w:lang w:eastAsia="zh-CN"/>
        </w:rPr>
        <w:t xml:space="preserve"> to RAN1</w:t>
      </w:r>
      <w:r w:rsidRPr="00AC57F4">
        <w:rPr>
          <w:b/>
          <w:szCs w:val="20"/>
        </w:rPr>
        <w:t>.</w:t>
      </w:r>
    </w:p>
    <w:p w:rsidR="007B71E6" w:rsidRPr="002B2FAA" w:rsidRDefault="007B71E6" w:rsidP="003E111F">
      <w:pPr>
        <w:spacing w:after="120"/>
        <w:rPr>
          <w:rFonts w:eastAsiaTheme="minorEastAsia"/>
          <w:b/>
          <w:lang w:val="en-GB" w:eastAsia="zh-CN"/>
        </w:rPr>
      </w:pPr>
      <w:r w:rsidRPr="002B2FAA">
        <w:rPr>
          <w:rFonts w:eastAsiaTheme="minorEastAsia" w:hint="eastAsia"/>
          <w:b/>
          <w:lang w:val="en-GB" w:eastAsia="zh-CN"/>
        </w:rPr>
        <w:t xml:space="preserve">Proposal </w:t>
      </w:r>
      <w:r>
        <w:rPr>
          <w:rFonts w:eastAsiaTheme="minorEastAsia" w:hint="eastAsia"/>
          <w:b/>
          <w:lang w:val="en-GB" w:eastAsia="zh-CN"/>
        </w:rPr>
        <w:t>4</w:t>
      </w:r>
      <w:r w:rsidRPr="002B2FAA">
        <w:rPr>
          <w:rFonts w:eastAsiaTheme="minorEastAsia" w:hint="eastAsia"/>
          <w:b/>
          <w:lang w:val="en-GB" w:eastAsia="zh-CN"/>
        </w:rPr>
        <w:t xml:space="preserve">: </w:t>
      </w:r>
      <w:r>
        <w:rPr>
          <w:rFonts w:eastAsiaTheme="minorEastAsia" w:hint="eastAsia"/>
          <w:b/>
          <w:lang w:val="en-GB" w:eastAsia="zh-CN"/>
        </w:rPr>
        <w:t>In Case 3b, i</w:t>
      </w:r>
      <w:r w:rsidRPr="002B2FAA">
        <w:rPr>
          <w:rFonts w:eastAsiaTheme="minorEastAsia" w:hint="eastAsia"/>
          <w:b/>
          <w:lang w:val="en-GB" w:eastAsia="zh-CN"/>
        </w:rPr>
        <w:t>t</w:t>
      </w:r>
      <w:r w:rsidRPr="002B2FAA">
        <w:rPr>
          <w:rFonts w:eastAsiaTheme="minorEastAsia"/>
          <w:b/>
          <w:lang w:val="en-GB" w:eastAsia="zh-CN"/>
        </w:rPr>
        <w:t>’</w:t>
      </w:r>
      <w:r w:rsidRPr="002B2FAA">
        <w:rPr>
          <w:rFonts w:eastAsiaTheme="minorEastAsia" w:hint="eastAsia"/>
          <w:b/>
          <w:lang w:val="en-GB" w:eastAsia="zh-CN"/>
        </w:rPr>
        <w:t xml:space="preserve">s not RAN3 to decide </w:t>
      </w:r>
      <w:r w:rsidRPr="002B2FAA">
        <w:rPr>
          <w:rFonts w:eastAsiaTheme="minorEastAsia" w:hint="eastAsia"/>
          <w:b/>
          <w:szCs w:val="18"/>
          <w:lang w:eastAsia="zh-CN"/>
        </w:rPr>
        <w:t>what should be provided from gNB to LMF for the performance monitoring in LMF. We assume at least the Part A (</w:t>
      </w:r>
      <w:r w:rsidRPr="002B2FAA">
        <w:rPr>
          <w:rFonts w:cs="Calibri"/>
          <w:b/>
        </w:rPr>
        <w:t>channel measurement</w:t>
      </w:r>
      <w:r w:rsidRPr="002B2FAA">
        <w:rPr>
          <w:rFonts w:eastAsiaTheme="minorEastAsia" w:cs="Calibri" w:hint="eastAsia"/>
          <w:b/>
          <w:lang w:eastAsia="zh-CN"/>
        </w:rPr>
        <w:t xml:space="preserve">, </w:t>
      </w:r>
      <w:r w:rsidRPr="002B2FAA">
        <w:rPr>
          <w:rFonts w:cs="Calibri"/>
          <w:b/>
        </w:rPr>
        <w:t>quality indicator of channel measurement</w:t>
      </w:r>
      <w:r w:rsidRPr="002B2FAA">
        <w:rPr>
          <w:rFonts w:eastAsiaTheme="minorEastAsia" w:cs="Calibri" w:hint="eastAsia"/>
          <w:b/>
          <w:lang w:eastAsia="zh-CN"/>
        </w:rPr>
        <w:t xml:space="preserve">, </w:t>
      </w:r>
      <w:r w:rsidRPr="002B2FAA">
        <w:rPr>
          <w:rFonts w:cs="Calibri"/>
          <w:b/>
        </w:rPr>
        <w:t>time stamp of channel measurement</w:t>
      </w:r>
      <w:r w:rsidRPr="002B2FAA">
        <w:rPr>
          <w:rFonts w:eastAsiaTheme="minorEastAsia" w:cs="Calibri" w:hint="eastAsia"/>
          <w:b/>
          <w:lang w:eastAsia="zh-CN"/>
        </w:rPr>
        <w:t>) could be provided for this purpose.</w:t>
      </w:r>
    </w:p>
    <w:p w:rsidR="00786CDE" w:rsidRDefault="007B3BC6">
      <w:pPr>
        <w:pStyle w:val="1"/>
        <w:tabs>
          <w:tab w:val="clear" w:pos="567"/>
          <w:tab w:val="left" w:pos="432"/>
        </w:tabs>
        <w:ind w:left="432" w:hanging="432"/>
        <w:jc w:val="both"/>
      </w:pPr>
      <w:r>
        <w:t>Reference</w:t>
      </w:r>
    </w:p>
    <w:bookmarkEnd w:id="20"/>
    <w:bookmarkEnd w:id="21"/>
    <w:p w:rsidR="00786CDE" w:rsidRDefault="007B3BC6" w:rsidP="00700B50">
      <w:pPr>
        <w:pStyle w:val="af8"/>
        <w:numPr>
          <w:ilvl w:val="0"/>
          <w:numId w:val="13"/>
        </w:numPr>
        <w:spacing w:after="120"/>
        <w:ind w:hangingChars="210"/>
        <w:rPr>
          <w:rFonts w:eastAsiaTheme="minorEastAsia"/>
          <w:szCs w:val="24"/>
          <w:lang w:val="en-US" w:eastAsia="zh-CN"/>
        </w:rPr>
      </w:pPr>
      <w:r>
        <w:rPr>
          <w:rFonts w:eastAsiaTheme="minorEastAsia"/>
          <w:szCs w:val="24"/>
          <w:lang w:val="en-US" w:eastAsia="zh-CN"/>
        </w:rPr>
        <w:t>RP-24077</w:t>
      </w:r>
      <w:r w:rsidR="0008208E">
        <w:rPr>
          <w:rFonts w:eastAsiaTheme="minorEastAsia" w:hint="eastAsia"/>
          <w:szCs w:val="24"/>
          <w:lang w:val="en-US" w:eastAsia="zh-CN"/>
        </w:rPr>
        <w:t xml:space="preserve">4 </w:t>
      </w:r>
      <w:r w:rsidR="0008208E" w:rsidRPr="0008208E">
        <w:rPr>
          <w:rFonts w:eastAsiaTheme="minorEastAsia"/>
          <w:szCs w:val="24"/>
          <w:lang w:val="en-US" w:eastAsia="zh-CN"/>
        </w:rPr>
        <w:t>Revised WID on Artificial Intelligence (AI)/Machine Learning (ML) for NR Air Interface</w:t>
      </w:r>
    </w:p>
    <w:p w:rsidR="009576AE" w:rsidRPr="002B2FAA" w:rsidRDefault="0008208E" w:rsidP="00700B50">
      <w:pPr>
        <w:pStyle w:val="af8"/>
        <w:numPr>
          <w:ilvl w:val="0"/>
          <w:numId w:val="13"/>
        </w:numPr>
        <w:spacing w:after="120"/>
        <w:ind w:hangingChars="210"/>
        <w:rPr>
          <w:rFonts w:eastAsiaTheme="minorEastAsia"/>
          <w:szCs w:val="24"/>
          <w:lang w:val="en-US" w:eastAsia="zh-CN"/>
        </w:rPr>
      </w:pPr>
      <w:r w:rsidRPr="002B2FAA">
        <w:rPr>
          <w:rFonts w:eastAsiaTheme="minorEastAsia" w:hint="eastAsia"/>
          <w:szCs w:val="24"/>
          <w:lang w:val="en-US" w:eastAsia="zh-CN"/>
        </w:rPr>
        <w:t>RAN1</w:t>
      </w:r>
      <w:r w:rsidR="00162D5A" w:rsidRPr="002B2FAA">
        <w:rPr>
          <w:rFonts w:eastAsiaTheme="minorEastAsia" w:hint="eastAsia"/>
          <w:szCs w:val="24"/>
          <w:lang w:val="en-US" w:eastAsia="zh-CN"/>
        </w:rPr>
        <w:t>#116/#116bis/#117/#11</w:t>
      </w:r>
      <w:r w:rsidR="00D26C5D">
        <w:rPr>
          <w:rFonts w:eastAsiaTheme="minorEastAsia" w:hint="eastAsia"/>
          <w:szCs w:val="24"/>
          <w:lang w:val="en-US" w:eastAsia="zh-CN"/>
        </w:rPr>
        <w:t>8/</w:t>
      </w:r>
      <w:r w:rsidR="009D39E8">
        <w:rPr>
          <w:rFonts w:eastAsiaTheme="minorEastAsia" w:hint="eastAsia"/>
          <w:szCs w:val="24"/>
          <w:lang w:val="en-US" w:eastAsia="zh-CN"/>
        </w:rPr>
        <w:t>#</w:t>
      </w:r>
      <w:r w:rsidR="00D26C5D">
        <w:rPr>
          <w:rFonts w:eastAsiaTheme="minorEastAsia" w:hint="eastAsia"/>
          <w:szCs w:val="24"/>
          <w:lang w:val="en-US" w:eastAsia="zh-CN"/>
        </w:rPr>
        <w:t>118</w:t>
      </w:r>
      <w:r w:rsidR="00A22C8E">
        <w:rPr>
          <w:rFonts w:eastAsiaTheme="minorEastAsia" w:hint="eastAsia"/>
          <w:szCs w:val="24"/>
          <w:lang w:val="en-US" w:eastAsia="zh-CN"/>
        </w:rPr>
        <w:t>bis</w:t>
      </w:r>
      <w:r w:rsidRPr="002B2FAA">
        <w:rPr>
          <w:rFonts w:eastAsiaTheme="minorEastAsia" w:hint="eastAsia"/>
          <w:szCs w:val="24"/>
          <w:lang w:val="en-US" w:eastAsia="zh-CN"/>
        </w:rPr>
        <w:t xml:space="preserve"> Chair</w:t>
      </w:r>
      <w:r w:rsidR="00162D5A" w:rsidRPr="002B2FAA">
        <w:rPr>
          <w:rFonts w:eastAsiaTheme="minorEastAsia"/>
          <w:szCs w:val="24"/>
          <w:lang w:val="en-US" w:eastAsia="zh-CN"/>
        </w:rPr>
        <w:t>’</w:t>
      </w:r>
      <w:r w:rsidR="00162D5A" w:rsidRPr="002B2FAA">
        <w:rPr>
          <w:rFonts w:eastAsiaTheme="minorEastAsia" w:hint="eastAsia"/>
          <w:szCs w:val="24"/>
          <w:lang w:val="en-US" w:eastAsia="zh-CN"/>
        </w:rPr>
        <w:t>s N</w:t>
      </w:r>
      <w:r w:rsidRPr="002B2FAA">
        <w:rPr>
          <w:rFonts w:eastAsiaTheme="minorEastAsia" w:hint="eastAsia"/>
          <w:szCs w:val="24"/>
          <w:lang w:val="en-US" w:eastAsia="zh-CN"/>
        </w:rPr>
        <w:t>otes</w:t>
      </w:r>
    </w:p>
    <w:sectPr w:rsidR="009576AE" w:rsidRPr="002B2FAA" w:rsidSect="00A75EC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9CD" w:rsidRDefault="00FA59CD">
      <w:r>
        <w:separator/>
      </w:r>
    </w:p>
  </w:endnote>
  <w:endnote w:type="continuationSeparator" w:id="0">
    <w:p w:rsidR="00FA59CD" w:rsidRDefault="00FA5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9CD" w:rsidRDefault="00FA59CD">
      <w:r>
        <w:separator/>
      </w:r>
    </w:p>
  </w:footnote>
  <w:footnote w:type="continuationSeparator" w:id="0">
    <w:p w:rsidR="00FA59CD" w:rsidRDefault="00FA59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81"/>
    <w:multiLevelType w:val="singleLevel"/>
    <w:tmpl w:val="FFFFFF81"/>
    <w:lvl w:ilvl="0">
      <w:start w:val="1"/>
      <w:numFmt w:val="bullet"/>
      <w:pStyle w:val="4"/>
      <w:lvlText w:val=""/>
      <w:lvlJc w:val="left"/>
      <w:pPr>
        <w:tabs>
          <w:tab w:val="left" w:pos="1209"/>
        </w:tabs>
        <w:ind w:left="1209" w:hanging="360"/>
      </w:pPr>
      <w:rPr>
        <w:rFonts w:ascii="Symbol" w:hAnsi="Symbol" w:hint="default"/>
      </w:rPr>
    </w:lvl>
  </w:abstractNum>
  <w:abstractNum w:abstractNumId="3">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5">
    <w:nsid w:val="FFFFFF88"/>
    <w:multiLevelType w:val="singleLevel"/>
    <w:tmpl w:val="FFFFFF88"/>
    <w:lvl w:ilvl="0">
      <w:start w:val="1"/>
      <w:numFmt w:val="decimal"/>
      <w:pStyle w:val="a"/>
      <w:lvlText w:val="%1."/>
      <w:lvlJc w:val="left"/>
      <w:pPr>
        <w:tabs>
          <w:tab w:val="left" w:pos="360"/>
        </w:tabs>
        <w:ind w:left="360" w:hanging="360"/>
      </w:pPr>
    </w:lvl>
  </w:abstractNum>
  <w:abstractNum w:abstractNumId="6">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7">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23465BE"/>
    <w:multiLevelType w:val="multilevel"/>
    <w:tmpl w:val="223465B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66B6BB9"/>
    <w:multiLevelType w:val="hybridMultilevel"/>
    <w:tmpl w:val="DDD49E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C473B18"/>
    <w:multiLevelType w:val="hybridMultilevel"/>
    <w:tmpl w:val="70BEAD82"/>
    <w:lvl w:ilvl="0" w:tplc="8D06B7AA">
      <w:start w:val="2"/>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5">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6C55AA3"/>
    <w:multiLevelType w:val="multilevel"/>
    <w:tmpl w:val="B562201A"/>
    <w:lvl w:ilvl="0">
      <w:start w:val="3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2"/>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3">
    <w:nsid w:val="7CE70014"/>
    <w:multiLevelType w:val="hybridMultilevel"/>
    <w:tmpl w:val="5726C6A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0"/>
  </w:num>
  <w:num w:numId="3">
    <w:abstractNumId w:val="5"/>
  </w:num>
  <w:num w:numId="4">
    <w:abstractNumId w:val="2"/>
  </w:num>
  <w:num w:numId="5">
    <w:abstractNumId w:val="3"/>
  </w:num>
  <w:num w:numId="6">
    <w:abstractNumId w:val="4"/>
  </w:num>
  <w:num w:numId="7">
    <w:abstractNumId w:val="6"/>
  </w:num>
  <w:num w:numId="8">
    <w:abstractNumId w:val="31"/>
  </w:num>
  <w:num w:numId="9">
    <w:abstractNumId w:val="1"/>
  </w:num>
  <w:num w:numId="10">
    <w:abstractNumId w:val="30"/>
  </w:num>
  <w:num w:numId="11">
    <w:abstractNumId w:val="23"/>
  </w:num>
  <w:num w:numId="12">
    <w:abstractNumId w:val="16"/>
  </w:num>
  <w:num w:numId="13">
    <w:abstractNumId w:val="13"/>
  </w:num>
  <w:num w:numId="14">
    <w:abstractNumId w:val="26"/>
  </w:num>
  <w:num w:numId="15">
    <w:abstractNumId w:val="33"/>
  </w:num>
  <w:num w:numId="16">
    <w:abstractNumId w:val="10"/>
  </w:num>
  <w:num w:numId="17">
    <w:abstractNumId w:val="24"/>
  </w:num>
  <w:num w:numId="18">
    <w:abstractNumId w:val="17"/>
  </w:num>
  <w:num w:numId="19">
    <w:abstractNumId w:val="25"/>
  </w:num>
  <w:num w:numId="20">
    <w:abstractNumId w:val="9"/>
  </w:num>
  <w:num w:numId="21">
    <w:abstractNumId w:val="28"/>
  </w:num>
  <w:num w:numId="22">
    <w:abstractNumId w:val="18"/>
  </w:num>
  <w:num w:numId="23">
    <w:abstractNumId w:val="14"/>
  </w:num>
  <w:num w:numId="24">
    <w:abstractNumId w:val="12"/>
  </w:num>
  <w:num w:numId="25">
    <w:abstractNumId w:val="11"/>
  </w:num>
  <w:num w:numId="26">
    <w:abstractNumId w:val="7"/>
  </w:num>
  <w:num w:numId="27">
    <w:abstractNumId w:val="29"/>
  </w:num>
  <w:num w:numId="28">
    <w:abstractNumId w:val="8"/>
  </w:num>
  <w:num w:numId="29">
    <w:abstractNumId w:val="15"/>
  </w:num>
  <w:num w:numId="30">
    <w:abstractNumId w:val="22"/>
  </w:num>
  <w:num w:numId="31">
    <w:abstractNumId w:val="19"/>
  </w:num>
  <w:num w:numId="32">
    <w:abstractNumId w:val="32"/>
  </w:num>
  <w:num w:numId="33">
    <w:abstractNumId w:val="32"/>
  </w:num>
  <w:num w:numId="34">
    <w:abstractNumId w:val="32"/>
  </w:num>
  <w:num w:numId="35">
    <w:abstractNumId w:val="32"/>
  </w:num>
  <w:num w:numId="36">
    <w:abstractNumId w:val="32"/>
  </w:num>
  <w:num w:numId="37">
    <w:abstractNumId w:val="32"/>
  </w:num>
  <w:num w:numId="38">
    <w:abstractNumId w:val="20"/>
  </w:num>
  <w:num w:numId="39">
    <w:abstractNumId w:val="27"/>
  </w:num>
  <w:num w:numId="4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GYwMDk5YzU3NWIzYjc1MmRjMDNkMmFiNzA0ZDMifQ=="/>
  </w:docVars>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6DC"/>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77F"/>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7C2"/>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150"/>
    <w:rsid w:val="000512BF"/>
    <w:rsid w:val="00051D6E"/>
    <w:rsid w:val="00052524"/>
    <w:rsid w:val="000529C6"/>
    <w:rsid w:val="00052D73"/>
    <w:rsid w:val="00052EBF"/>
    <w:rsid w:val="000535BC"/>
    <w:rsid w:val="0005366E"/>
    <w:rsid w:val="0005381B"/>
    <w:rsid w:val="000538A1"/>
    <w:rsid w:val="00053A0A"/>
    <w:rsid w:val="00054737"/>
    <w:rsid w:val="0005476B"/>
    <w:rsid w:val="00054B60"/>
    <w:rsid w:val="00055B67"/>
    <w:rsid w:val="00055E49"/>
    <w:rsid w:val="00056855"/>
    <w:rsid w:val="000607F0"/>
    <w:rsid w:val="00060D1A"/>
    <w:rsid w:val="00060DF6"/>
    <w:rsid w:val="00061109"/>
    <w:rsid w:val="00061828"/>
    <w:rsid w:val="00061BF2"/>
    <w:rsid w:val="0006264B"/>
    <w:rsid w:val="000628F5"/>
    <w:rsid w:val="00062AFD"/>
    <w:rsid w:val="00062CB1"/>
    <w:rsid w:val="00063313"/>
    <w:rsid w:val="000633A1"/>
    <w:rsid w:val="000635AF"/>
    <w:rsid w:val="00063AE9"/>
    <w:rsid w:val="00063BAA"/>
    <w:rsid w:val="00065A70"/>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14E3"/>
    <w:rsid w:val="0008180D"/>
    <w:rsid w:val="0008208E"/>
    <w:rsid w:val="000829AB"/>
    <w:rsid w:val="00082C45"/>
    <w:rsid w:val="00082D87"/>
    <w:rsid w:val="00082F47"/>
    <w:rsid w:val="0008341B"/>
    <w:rsid w:val="00083725"/>
    <w:rsid w:val="00083888"/>
    <w:rsid w:val="00083BC8"/>
    <w:rsid w:val="00083D70"/>
    <w:rsid w:val="000840AF"/>
    <w:rsid w:val="000841A4"/>
    <w:rsid w:val="0008434A"/>
    <w:rsid w:val="00084455"/>
    <w:rsid w:val="00084510"/>
    <w:rsid w:val="000845DE"/>
    <w:rsid w:val="00084E6A"/>
    <w:rsid w:val="000860CF"/>
    <w:rsid w:val="00086148"/>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EE0"/>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1613"/>
    <w:rsid w:val="000A2700"/>
    <w:rsid w:val="000A380C"/>
    <w:rsid w:val="000A388D"/>
    <w:rsid w:val="000A38AC"/>
    <w:rsid w:val="000A3D0C"/>
    <w:rsid w:val="000A3E6D"/>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A8E"/>
    <w:rsid w:val="000C504B"/>
    <w:rsid w:val="000C53A4"/>
    <w:rsid w:val="000C5654"/>
    <w:rsid w:val="000C5D1F"/>
    <w:rsid w:val="000C5D3E"/>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39B"/>
    <w:rsid w:val="000D68D5"/>
    <w:rsid w:val="000D706D"/>
    <w:rsid w:val="000D75A9"/>
    <w:rsid w:val="000D76D2"/>
    <w:rsid w:val="000D7714"/>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6D8F"/>
    <w:rsid w:val="000E7327"/>
    <w:rsid w:val="000E7E29"/>
    <w:rsid w:val="000E7F8F"/>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31"/>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4C4"/>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151B"/>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892"/>
    <w:rsid w:val="00143679"/>
    <w:rsid w:val="00143AAA"/>
    <w:rsid w:val="00143ABF"/>
    <w:rsid w:val="00143E94"/>
    <w:rsid w:val="00144225"/>
    <w:rsid w:val="00144D13"/>
    <w:rsid w:val="0014512D"/>
    <w:rsid w:val="00145508"/>
    <w:rsid w:val="00145B63"/>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CF"/>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1F8B"/>
    <w:rsid w:val="0016201F"/>
    <w:rsid w:val="001623C6"/>
    <w:rsid w:val="001625EC"/>
    <w:rsid w:val="00162A44"/>
    <w:rsid w:val="00162D5A"/>
    <w:rsid w:val="00162FB7"/>
    <w:rsid w:val="00163268"/>
    <w:rsid w:val="001632A1"/>
    <w:rsid w:val="001633A0"/>
    <w:rsid w:val="00164035"/>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5AA"/>
    <w:rsid w:val="001737E0"/>
    <w:rsid w:val="00173D8B"/>
    <w:rsid w:val="00173DC2"/>
    <w:rsid w:val="00173DFA"/>
    <w:rsid w:val="00173EA3"/>
    <w:rsid w:val="00174612"/>
    <w:rsid w:val="00174970"/>
    <w:rsid w:val="001755AA"/>
    <w:rsid w:val="00175634"/>
    <w:rsid w:val="0017581A"/>
    <w:rsid w:val="0017621E"/>
    <w:rsid w:val="0017656B"/>
    <w:rsid w:val="0017680E"/>
    <w:rsid w:val="00177156"/>
    <w:rsid w:val="00177266"/>
    <w:rsid w:val="0017754E"/>
    <w:rsid w:val="001778D2"/>
    <w:rsid w:val="0017795A"/>
    <w:rsid w:val="00177F9C"/>
    <w:rsid w:val="001801A1"/>
    <w:rsid w:val="0018053F"/>
    <w:rsid w:val="001807A1"/>
    <w:rsid w:val="001809D2"/>
    <w:rsid w:val="00180E17"/>
    <w:rsid w:val="00180F56"/>
    <w:rsid w:val="0018132D"/>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89A"/>
    <w:rsid w:val="001B7232"/>
    <w:rsid w:val="001B7791"/>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428"/>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E26"/>
    <w:rsid w:val="001E4093"/>
    <w:rsid w:val="001E44AD"/>
    <w:rsid w:val="001E4CE3"/>
    <w:rsid w:val="001E57BA"/>
    <w:rsid w:val="001E5EDF"/>
    <w:rsid w:val="001E6D05"/>
    <w:rsid w:val="001E6DDF"/>
    <w:rsid w:val="001E73C4"/>
    <w:rsid w:val="001E7EDF"/>
    <w:rsid w:val="001F034B"/>
    <w:rsid w:val="001F1479"/>
    <w:rsid w:val="001F1AFA"/>
    <w:rsid w:val="001F27E6"/>
    <w:rsid w:val="001F2ACE"/>
    <w:rsid w:val="001F2AE6"/>
    <w:rsid w:val="001F2D63"/>
    <w:rsid w:val="001F3687"/>
    <w:rsid w:val="001F3802"/>
    <w:rsid w:val="001F3813"/>
    <w:rsid w:val="001F3B2D"/>
    <w:rsid w:val="001F4063"/>
    <w:rsid w:val="001F45F3"/>
    <w:rsid w:val="001F45F8"/>
    <w:rsid w:val="001F4751"/>
    <w:rsid w:val="001F4796"/>
    <w:rsid w:val="001F5EA9"/>
    <w:rsid w:val="001F6269"/>
    <w:rsid w:val="001F630F"/>
    <w:rsid w:val="001F6851"/>
    <w:rsid w:val="001F6CD7"/>
    <w:rsid w:val="001F6FC8"/>
    <w:rsid w:val="001F7AF1"/>
    <w:rsid w:val="001F7C91"/>
    <w:rsid w:val="00200147"/>
    <w:rsid w:val="00200253"/>
    <w:rsid w:val="00200A70"/>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893"/>
    <w:rsid w:val="00206BFC"/>
    <w:rsid w:val="00207863"/>
    <w:rsid w:val="0020799E"/>
    <w:rsid w:val="00207E33"/>
    <w:rsid w:val="002104A1"/>
    <w:rsid w:val="00211973"/>
    <w:rsid w:val="00211A78"/>
    <w:rsid w:val="00211ACD"/>
    <w:rsid w:val="00212435"/>
    <w:rsid w:val="00212797"/>
    <w:rsid w:val="00212B59"/>
    <w:rsid w:val="00212F23"/>
    <w:rsid w:val="00213AB9"/>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BB8"/>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2D1B"/>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17DE"/>
    <w:rsid w:val="00262B1A"/>
    <w:rsid w:val="00262BCA"/>
    <w:rsid w:val="00263D39"/>
    <w:rsid w:val="00263DFB"/>
    <w:rsid w:val="00263EDE"/>
    <w:rsid w:val="00264604"/>
    <w:rsid w:val="002646D3"/>
    <w:rsid w:val="002646EC"/>
    <w:rsid w:val="002648B0"/>
    <w:rsid w:val="00264F8D"/>
    <w:rsid w:val="00265DB9"/>
    <w:rsid w:val="00265F4D"/>
    <w:rsid w:val="0026729C"/>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B75"/>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AAB"/>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FAA"/>
    <w:rsid w:val="002B3272"/>
    <w:rsid w:val="002B328D"/>
    <w:rsid w:val="002B3489"/>
    <w:rsid w:val="002B3650"/>
    <w:rsid w:val="002B37B5"/>
    <w:rsid w:val="002B37D8"/>
    <w:rsid w:val="002B3844"/>
    <w:rsid w:val="002B3B6A"/>
    <w:rsid w:val="002B3CFD"/>
    <w:rsid w:val="002B40F4"/>
    <w:rsid w:val="002B4115"/>
    <w:rsid w:val="002B4133"/>
    <w:rsid w:val="002B42A0"/>
    <w:rsid w:val="002B49E6"/>
    <w:rsid w:val="002B4BB8"/>
    <w:rsid w:val="002B50E1"/>
    <w:rsid w:val="002B52B8"/>
    <w:rsid w:val="002B57A2"/>
    <w:rsid w:val="002B5E1F"/>
    <w:rsid w:val="002B6715"/>
    <w:rsid w:val="002B6B57"/>
    <w:rsid w:val="002B72C2"/>
    <w:rsid w:val="002B751F"/>
    <w:rsid w:val="002B7AC0"/>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D03"/>
    <w:rsid w:val="002D1E40"/>
    <w:rsid w:val="002D28DF"/>
    <w:rsid w:val="002D2B1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D7AF3"/>
    <w:rsid w:val="002D7F8F"/>
    <w:rsid w:val="002E021B"/>
    <w:rsid w:val="002E09DC"/>
    <w:rsid w:val="002E0A94"/>
    <w:rsid w:val="002E1672"/>
    <w:rsid w:val="002E1A46"/>
    <w:rsid w:val="002E1F47"/>
    <w:rsid w:val="002E1FBD"/>
    <w:rsid w:val="002E21D0"/>
    <w:rsid w:val="002E2B09"/>
    <w:rsid w:val="002E3647"/>
    <w:rsid w:val="002E3943"/>
    <w:rsid w:val="002E5750"/>
    <w:rsid w:val="002E5987"/>
    <w:rsid w:val="002E619E"/>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6F2"/>
    <w:rsid w:val="0030385D"/>
    <w:rsid w:val="00303EB6"/>
    <w:rsid w:val="00303F52"/>
    <w:rsid w:val="003040C4"/>
    <w:rsid w:val="00304280"/>
    <w:rsid w:val="0030514F"/>
    <w:rsid w:val="00305414"/>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2D7F"/>
    <w:rsid w:val="00323124"/>
    <w:rsid w:val="00324045"/>
    <w:rsid w:val="00324104"/>
    <w:rsid w:val="0032490D"/>
    <w:rsid w:val="00325078"/>
    <w:rsid w:val="0032521F"/>
    <w:rsid w:val="0032556F"/>
    <w:rsid w:val="00325918"/>
    <w:rsid w:val="00325B88"/>
    <w:rsid w:val="00326A20"/>
    <w:rsid w:val="00327375"/>
    <w:rsid w:val="003274C0"/>
    <w:rsid w:val="00327652"/>
    <w:rsid w:val="00330745"/>
    <w:rsid w:val="00330C12"/>
    <w:rsid w:val="00330F5B"/>
    <w:rsid w:val="00331934"/>
    <w:rsid w:val="00331BDF"/>
    <w:rsid w:val="00331C3C"/>
    <w:rsid w:val="00331FCD"/>
    <w:rsid w:val="00331FE1"/>
    <w:rsid w:val="00331FE5"/>
    <w:rsid w:val="0033212D"/>
    <w:rsid w:val="0033289C"/>
    <w:rsid w:val="00332F55"/>
    <w:rsid w:val="0033362F"/>
    <w:rsid w:val="00333A64"/>
    <w:rsid w:val="00333A79"/>
    <w:rsid w:val="00333D64"/>
    <w:rsid w:val="00333DB9"/>
    <w:rsid w:val="00334319"/>
    <w:rsid w:val="00334DE2"/>
    <w:rsid w:val="00334ECA"/>
    <w:rsid w:val="00335547"/>
    <w:rsid w:val="00335FAF"/>
    <w:rsid w:val="00336205"/>
    <w:rsid w:val="0033634F"/>
    <w:rsid w:val="00337D96"/>
    <w:rsid w:val="00340289"/>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056"/>
    <w:rsid w:val="003739DA"/>
    <w:rsid w:val="0037402E"/>
    <w:rsid w:val="00374048"/>
    <w:rsid w:val="00374E2E"/>
    <w:rsid w:val="00374EA8"/>
    <w:rsid w:val="003758AE"/>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37"/>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27E"/>
    <w:rsid w:val="003A042A"/>
    <w:rsid w:val="003A0466"/>
    <w:rsid w:val="003A06F2"/>
    <w:rsid w:val="003A175C"/>
    <w:rsid w:val="003A1B34"/>
    <w:rsid w:val="003A1D57"/>
    <w:rsid w:val="003A2031"/>
    <w:rsid w:val="003A2162"/>
    <w:rsid w:val="003A290C"/>
    <w:rsid w:val="003A295A"/>
    <w:rsid w:val="003A2C2C"/>
    <w:rsid w:val="003A2EF1"/>
    <w:rsid w:val="003A2F69"/>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07B4"/>
    <w:rsid w:val="003C106B"/>
    <w:rsid w:val="003C1247"/>
    <w:rsid w:val="003C1296"/>
    <w:rsid w:val="003C1484"/>
    <w:rsid w:val="003C1548"/>
    <w:rsid w:val="003C1818"/>
    <w:rsid w:val="003C1B2E"/>
    <w:rsid w:val="003C1B52"/>
    <w:rsid w:val="003C2277"/>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C02"/>
    <w:rsid w:val="003E0DF8"/>
    <w:rsid w:val="003E0E76"/>
    <w:rsid w:val="003E0FCD"/>
    <w:rsid w:val="003E111F"/>
    <w:rsid w:val="003E12DD"/>
    <w:rsid w:val="003E1C8C"/>
    <w:rsid w:val="003E27C5"/>
    <w:rsid w:val="003E314F"/>
    <w:rsid w:val="003E342A"/>
    <w:rsid w:val="003E3623"/>
    <w:rsid w:val="003E366F"/>
    <w:rsid w:val="003E3960"/>
    <w:rsid w:val="003E40EF"/>
    <w:rsid w:val="003E4570"/>
    <w:rsid w:val="003E46EF"/>
    <w:rsid w:val="003E4A67"/>
    <w:rsid w:val="003E5225"/>
    <w:rsid w:val="003E6457"/>
    <w:rsid w:val="003E653D"/>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6E4"/>
    <w:rsid w:val="003F6458"/>
    <w:rsid w:val="003F70CD"/>
    <w:rsid w:val="003F7401"/>
    <w:rsid w:val="003F7DD9"/>
    <w:rsid w:val="003F7E4C"/>
    <w:rsid w:val="00400787"/>
    <w:rsid w:val="00400A22"/>
    <w:rsid w:val="004012A3"/>
    <w:rsid w:val="00401EAE"/>
    <w:rsid w:val="0040248A"/>
    <w:rsid w:val="0040351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12"/>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3C3C"/>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5FE"/>
    <w:rsid w:val="004459DC"/>
    <w:rsid w:val="00446D50"/>
    <w:rsid w:val="004471D2"/>
    <w:rsid w:val="004508C9"/>
    <w:rsid w:val="004517FE"/>
    <w:rsid w:val="0045190E"/>
    <w:rsid w:val="00451C8A"/>
    <w:rsid w:val="004522E2"/>
    <w:rsid w:val="0045242F"/>
    <w:rsid w:val="00452BE8"/>
    <w:rsid w:val="00452E3D"/>
    <w:rsid w:val="00453532"/>
    <w:rsid w:val="00453934"/>
    <w:rsid w:val="00453F03"/>
    <w:rsid w:val="00453FD4"/>
    <w:rsid w:val="004559F5"/>
    <w:rsid w:val="00455F8F"/>
    <w:rsid w:val="00455FD3"/>
    <w:rsid w:val="00456901"/>
    <w:rsid w:val="0045744F"/>
    <w:rsid w:val="00460588"/>
    <w:rsid w:val="00460780"/>
    <w:rsid w:val="00460979"/>
    <w:rsid w:val="00460A57"/>
    <w:rsid w:val="00460C80"/>
    <w:rsid w:val="00460DD2"/>
    <w:rsid w:val="00461436"/>
    <w:rsid w:val="004616E6"/>
    <w:rsid w:val="00462591"/>
    <w:rsid w:val="00462622"/>
    <w:rsid w:val="004627DD"/>
    <w:rsid w:val="0046308F"/>
    <w:rsid w:val="00463203"/>
    <w:rsid w:val="004634EA"/>
    <w:rsid w:val="0046401F"/>
    <w:rsid w:val="00464923"/>
    <w:rsid w:val="00464A04"/>
    <w:rsid w:val="004651AA"/>
    <w:rsid w:val="0046735D"/>
    <w:rsid w:val="00467511"/>
    <w:rsid w:val="0046780F"/>
    <w:rsid w:val="00470486"/>
    <w:rsid w:val="0047062B"/>
    <w:rsid w:val="004706C8"/>
    <w:rsid w:val="0047146A"/>
    <w:rsid w:val="00471610"/>
    <w:rsid w:val="004717D9"/>
    <w:rsid w:val="00471B79"/>
    <w:rsid w:val="00471C30"/>
    <w:rsid w:val="00472079"/>
    <w:rsid w:val="00472367"/>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720"/>
    <w:rsid w:val="00480B44"/>
    <w:rsid w:val="0048109F"/>
    <w:rsid w:val="00482A46"/>
    <w:rsid w:val="00482DE8"/>
    <w:rsid w:val="00483652"/>
    <w:rsid w:val="00483B94"/>
    <w:rsid w:val="00484454"/>
    <w:rsid w:val="0048488C"/>
    <w:rsid w:val="00484F82"/>
    <w:rsid w:val="004851D7"/>
    <w:rsid w:val="00485515"/>
    <w:rsid w:val="00485642"/>
    <w:rsid w:val="0048693F"/>
    <w:rsid w:val="0048743A"/>
    <w:rsid w:val="00487473"/>
    <w:rsid w:val="00487645"/>
    <w:rsid w:val="00487B48"/>
    <w:rsid w:val="00487E1C"/>
    <w:rsid w:val="004901FA"/>
    <w:rsid w:val="00490328"/>
    <w:rsid w:val="00490808"/>
    <w:rsid w:val="00490E72"/>
    <w:rsid w:val="00491267"/>
    <w:rsid w:val="004914F5"/>
    <w:rsid w:val="00491500"/>
    <w:rsid w:val="0049165E"/>
    <w:rsid w:val="00491840"/>
    <w:rsid w:val="00491EFA"/>
    <w:rsid w:val="004925A6"/>
    <w:rsid w:val="0049360B"/>
    <w:rsid w:val="00494006"/>
    <w:rsid w:val="004943CC"/>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1746"/>
    <w:rsid w:val="004B1B85"/>
    <w:rsid w:val="004B2541"/>
    <w:rsid w:val="004B292C"/>
    <w:rsid w:val="004B2A88"/>
    <w:rsid w:val="004B2AFD"/>
    <w:rsid w:val="004B2C50"/>
    <w:rsid w:val="004B2CDD"/>
    <w:rsid w:val="004B2E17"/>
    <w:rsid w:val="004B2FF5"/>
    <w:rsid w:val="004B301C"/>
    <w:rsid w:val="004B31C0"/>
    <w:rsid w:val="004B3DDF"/>
    <w:rsid w:val="004B483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A64"/>
    <w:rsid w:val="004E4FD5"/>
    <w:rsid w:val="004E527C"/>
    <w:rsid w:val="004E559C"/>
    <w:rsid w:val="004E568C"/>
    <w:rsid w:val="004E5BF9"/>
    <w:rsid w:val="004E629F"/>
    <w:rsid w:val="004E6656"/>
    <w:rsid w:val="004E67AD"/>
    <w:rsid w:val="004E6875"/>
    <w:rsid w:val="004E6A75"/>
    <w:rsid w:val="004E6AB1"/>
    <w:rsid w:val="004E71C9"/>
    <w:rsid w:val="004E76EF"/>
    <w:rsid w:val="004E7CA5"/>
    <w:rsid w:val="004E7D81"/>
    <w:rsid w:val="004F06BB"/>
    <w:rsid w:val="004F081C"/>
    <w:rsid w:val="004F0CD4"/>
    <w:rsid w:val="004F0EA2"/>
    <w:rsid w:val="004F11C0"/>
    <w:rsid w:val="004F15B8"/>
    <w:rsid w:val="004F1953"/>
    <w:rsid w:val="004F1ABD"/>
    <w:rsid w:val="004F1CDA"/>
    <w:rsid w:val="004F2B03"/>
    <w:rsid w:val="004F2B3E"/>
    <w:rsid w:val="004F2EC4"/>
    <w:rsid w:val="004F2FA7"/>
    <w:rsid w:val="004F3AD3"/>
    <w:rsid w:val="004F3B7D"/>
    <w:rsid w:val="004F47AD"/>
    <w:rsid w:val="004F4895"/>
    <w:rsid w:val="004F48AD"/>
    <w:rsid w:val="004F4904"/>
    <w:rsid w:val="004F52BF"/>
    <w:rsid w:val="004F5ADB"/>
    <w:rsid w:val="004F5C0D"/>
    <w:rsid w:val="004F5E69"/>
    <w:rsid w:val="004F61E3"/>
    <w:rsid w:val="004F661F"/>
    <w:rsid w:val="004F69B1"/>
    <w:rsid w:val="004F6FA4"/>
    <w:rsid w:val="004F6FDE"/>
    <w:rsid w:val="004F7427"/>
    <w:rsid w:val="004F753A"/>
    <w:rsid w:val="004F75E0"/>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75B"/>
    <w:rsid w:val="005058C9"/>
    <w:rsid w:val="00505F66"/>
    <w:rsid w:val="0050602D"/>
    <w:rsid w:val="00506678"/>
    <w:rsid w:val="005069D2"/>
    <w:rsid w:val="00506A82"/>
    <w:rsid w:val="00506AF7"/>
    <w:rsid w:val="005074B4"/>
    <w:rsid w:val="00507750"/>
    <w:rsid w:val="00507A38"/>
    <w:rsid w:val="00507F17"/>
    <w:rsid w:val="00510019"/>
    <w:rsid w:val="00510330"/>
    <w:rsid w:val="005104B1"/>
    <w:rsid w:val="00510836"/>
    <w:rsid w:val="00510A43"/>
    <w:rsid w:val="00510A94"/>
    <w:rsid w:val="00510A9E"/>
    <w:rsid w:val="00510DA3"/>
    <w:rsid w:val="005113BE"/>
    <w:rsid w:val="0051157B"/>
    <w:rsid w:val="005115BB"/>
    <w:rsid w:val="00512252"/>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4E2"/>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744"/>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CBC"/>
    <w:rsid w:val="0057340E"/>
    <w:rsid w:val="005739D1"/>
    <w:rsid w:val="00573C67"/>
    <w:rsid w:val="00573D91"/>
    <w:rsid w:val="00573EFB"/>
    <w:rsid w:val="00573FF8"/>
    <w:rsid w:val="00574BC6"/>
    <w:rsid w:val="00574D3C"/>
    <w:rsid w:val="00575043"/>
    <w:rsid w:val="005750BA"/>
    <w:rsid w:val="005754B4"/>
    <w:rsid w:val="00576125"/>
    <w:rsid w:val="0057667A"/>
    <w:rsid w:val="00576CA6"/>
    <w:rsid w:val="0057763D"/>
    <w:rsid w:val="00577B3F"/>
    <w:rsid w:val="00580423"/>
    <w:rsid w:val="00580AF5"/>
    <w:rsid w:val="005818CE"/>
    <w:rsid w:val="0058214B"/>
    <w:rsid w:val="00582C03"/>
    <w:rsid w:val="0058302B"/>
    <w:rsid w:val="00583186"/>
    <w:rsid w:val="005832A0"/>
    <w:rsid w:val="005835E0"/>
    <w:rsid w:val="00583CBF"/>
    <w:rsid w:val="00584389"/>
    <w:rsid w:val="00584ECC"/>
    <w:rsid w:val="00584EDA"/>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217F"/>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196C"/>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308"/>
    <w:rsid w:val="005E070B"/>
    <w:rsid w:val="005E088C"/>
    <w:rsid w:val="005E0959"/>
    <w:rsid w:val="005E0FB3"/>
    <w:rsid w:val="005E11DE"/>
    <w:rsid w:val="005E22BB"/>
    <w:rsid w:val="005E245C"/>
    <w:rsid w:val="005E2A45"/>
    <w:rsid w:val="005E31D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02C"/>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5B"/>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1F5"/>
    <w:rsid w:val="00630486"/>
    <w:rsid w:val="00630556"/>
    <w:rsid w:val="006308FD"/>
    <w:rsid w:val="00630B2B"/>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BF"/>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9A6"/>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1BA3"/>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CE"/>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38"/>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1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B43"/>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EAF"/>
    <w:rsid w:val="006C335D"/>
    <w:rsid w:val="006C4377"/>
    <w:rsid w:val="006C4987"/>
    <w:rsid w:val="006C4AD0"/>
    <w:rsid w:val="006C5C4E"/>
    <w:rsid w:val="006C66D3"/>
    <w:rsid w:val="006C707E"/>
    <w:rsid w:val="006C796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D7C7A"/>
    <w:rsid w:val="006E001A"/>
    <w:rsid w:val="006E00B4"/>
    <w:rsid w:val="006E0932"/>
    <w:rsid w:val="006E0EDB"/>
    <w:rsid w:val="006E162F"/>
    <w:rsid w:val="006E2A00"/>
    <w:rsid w:val="006E2A62"/>
    <w:rsid w:val="006E2BF7"/>
    <w:rsid w:val="006E3BC9"/>
    <w:rsid w:val="006E3EF6"/>
    <w:rsid w:val="006E41F7"/>
    <w:rsid w:val="006E4576"/>
    <w:rsid w:val="006E539C"/>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255"/>
    <w:rsid w:val="006F7A8F"/>
    <w:rsid w:val="007003D9"/>
    <w:rsid w:val="00700B50"/>
    <w:rsid w:val="00700EBF"/>
    <w:rsid w:val="00700F99"/>
    <w:rsid w:val="007010D4"/>
    <w:rsid w:val="00701FF4"/>
    <w:rsid w:val="00702E72"/>
    <w:rsid w:val="00703021"/>
    <w:rsid w:val="00703A83"/>
    <w:rsid w:val="00704A39"/>
    <w:rsid w:val="00704D52"/>
    <w:rsid w:val="00704F8E"/>
    <w:rsid w:val="00705527"/>
    <w:rsid w:val="00705C64"/>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3658"/>
    <w:rsid w:val="007140DA"/>
    <w:rsid w:val="00714251"/>
    <w:rsid w:val="00715A67"/>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21BF"/>
    <w:rsid w:val="007234D1"/>
    <w:rsid w:val="00724302"/>
    <w:rsid w:val="0072464C"/>
    <w:rsid w:val="00724685"/>
    <w:rsid w:val="00724DD9"/>
    <w:rsid w:val="00724E6B"/>
    <w:rsid w:val="00725540"/>
    <w:rsid w:val="00725B79"/>
    <w:rsid w:val="00726E50"/>
    <w:rsid w:val="0073043A"/>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37AA3"/>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978"/>
    <w:rsid w:val="00752D02"/>
    <w:rsid w:val="007530C0"/>
    <w:rsid w:val="007533D1"/>
    <w:rsid w:val="00754501"/>
    <w:rsid w:val="0075458C"/>
    <w:rsid w:val="00754A58"/>
    <w:rsid w:val="00754C30"/>
    <w:rsid w:val="00754C5A"/>
    <w:rsid w:val="0075558D"/>
    <w:rsid w:val="007561BD"/>
    <w:rsid w:val="00756228"/>
    <w:rsid w:val="00756513"/>
    <w:rsid w:val="007567A2"/>
    <w:rsid w:val="00756AB6"/>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0C1"/>
    <w:rsid w:val="007733CF"/>
    <w:rsid w:val="007735A1"/>
    <w:rsid w:val="00773B4C"/>
    <w:rsid w:val="00774079"/>
    <w:rsid w:val="00775439"/>
    <w:rsid w:val="0077677F"/>
    <w:rsid w:val="00776B48"/>
    <w:rsid w:val="00776D50"/>
    <w:rsid w:val="00777365"/>
    <w:rsid w:val="00777564"/>
    <w:rsid w:val="00780DC4"/>
    <w:rsid w:val="007810CC"/>
    <w:rsid w:val="0078159B"/>
    <w:rsid w:val="007822D5"/>
    <w:rsid w:val="00782428"/>
    <w:rsid w:val="00782844"/>
    <w:rsid w:val="007836AD"/>
    <w:rsid w:val="007836E9"/>
    <w:rsid w:val="00784401"/>
    <w:rsid w:val="00785F8A"/>
    <w:rsid w:val="00785FA2"/>
    <w:rsid w:val="007865A8"/>
    <w:rsid w:val="0078690A"/>
    <w:rsid w:val="00786CDE"/>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BC1"/>
    <w:rsid w:val="007A4C69"/>
    <w:rsid w:val="007A4FC8"/>
    <w:rsid w:val="007A5379"/>
    <w:rsid w:val="007A5F51"/>
    <w:rsid w:val="007A6104"/>
    <w:rsid w:val="007A613B"/>
    <w:rsid w:val="007A6698"/>
    <w:rsid w:val="007A6852"/>
    <w:rsid w:val="007A6ECC"/>
    <w:rsid w:val="007A70F3"/>
    <w:rsid w:val="007A7A0D"/>
    <w:rsid w:val="007B04E2"/>
    <w:rsid w:val="007B087F"/>
    <w:rsid w:val="007B091A"/>
    <w:rsid w:val="007B0CA5"/>
    <w:rsid w:val="007B2058"/>
    <w:rsid w:val="007B23B5"/>
    <w:rsid w:val="007B23BC"/>
    <w:rsid w:val="007B2D79"/>
    <w:rsid w:val="007B2DA4"/>
    <w:rsid w:val="007B3233"/>
    <w:rsid w:val="007B3356"/>
    <w:rsid w:val="007B3929"/>
    <w:rsid w:val="007B3BC6"/>
    <w:rsid w:val="007B3E8F"/>
    <w:rsid w:val="007B405F"/>
    <w:rsid w:val="007B40BB"/>
    <w:rsid w:val="007B452A"/>
    <w:rsid w:val="007B4905"/>
    <w:rsid w:val="007B54CB"/>
    <w:rsid w:val="007B5618"/>
    <w:rsid w:val="007B648E"/>
    <w:rsid w:val="007B68D8"/>
    <w:rsid w:val="007B6ABD"/>
    <w:rsid w:val="007B6E39"/>
    <w:rsid w:val="007B71E6"/>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17C"/>
    <w:rsid w:val="007C6656"/>
    <w:rsid w:val="007C683D"/>
    <w:rsid w:val="007C69AD"/>
    <w:rsid w:val="007C6FD0"/>
    <w:rsid w:val="007C7305"/>
    <w:rsid w:val="007C7CD5"/>
    <w:rsid w:val="007C7EDE"/>
    <w:rsid w:val="007C7FF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68C9"/>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0B2F"/>
    <w:rsid w:val="007F187F"/>
    <w:rsid w:val="007F20A9"/>
    <w:rsid w:val="007F256F"/>
    <w:rsid w:val="007F25ED"/>
    <w:rsid w:val="007F27E9"/>
    <w:rsid w:val="007F2A95"/>
    <w:rsid w:val="007F2D5F"/>
    <w:rsid w:val="007F3132"/>
    <w:rsid w:val="007F31AB"/>
    <w:rsid w:val="007F3310"/>
    <w:rsid w:val="007F3728"/>
    <w:rsid w:val="007F3BF2"/>
    <w:rsid w:val="007F5199"/>
    <w:rsid w:val="007F52CE"/>
    <w:rsid w:val="007F54C9"/>
    <w:rsid w:val="007F6594"/>
    <w:rsid w:val="007F6BED"/>
    <w:rsid w:val="007F6F5E"/>
    <w:rsid w:val="007F6FD4"/>
    <w:rsid w:val="007F7523"/>
    <w:rsid w:val="007F78F9"/>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4C7"/>
    <w:rsid w:val="00813507"/>
    <w:rsid w:val="00813E86"/>
    <w:rsid w:val="00813ED0"/>
    <w:rsid w:val="0081423F"/>
    <w:rsid w:val="008154D9"/>
    <w:rsid w:val="0081583A"/>
    <w:rsid w:val="008161A1"/>
    <w:rsid w:val="008162BA"/>
    <w:rsid w:val="00816F7D"/>
    <w:rsid w:val="00817A6A"/>
    <w:rsid w:val="00821709"/>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3E8"/>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DA0"/>
    <w:rsid w:val="00855E28"/>
    <w:rsid w:val="00856174"/>
    <w:rsid w:val="008566EE"/>
    <w:rsid w:val="00856AFD"/>
    <w:rsid w:val="008577AB"/>
    <w:rsid w:val="00857AC8"/>
    <w:rsid w:val="00857C34"/>
    <w:rsid w:val="00857EDB"/>
    <w:rsid w:val="00857EF9"/>
    <w:rsid w:val="00860750"/>
    <w:rsid w:val="0086075A"/>
    <w:rsid w:val="008611CD"/>
    <w:rsid w:val="0086157E"/>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DBB"/>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37"/>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2A91"/>
    <w:rsid w:val="0089306A"/>
    <w:rsid w:val="00893B32"/>
    <w:rsid w:val="00893B75"/>
    <w:rsid w:val="00893CEC"/>
    <w:rsid w:val="008941AE"/>
    <w:rsid w:val="00894880"/>
    <w:rsid w:val="00894A08"/>
    <w:rsid w:val="00894E63"/>
    <w:rsid w:val="008955F2"/>
    <w:rsid w:val="008959E3"/>
    <w:rsid w:val="00896A08"/>
    <w:rsid w:val="00897710"/>
    <w:rsid w:val="00897E8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5ED5"/>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1E8E"/>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2D3"/>
    <w:rsid w:val="008D4786"/>
    <w:rsid w:val="008D50AD"/>
    <w:rsid w:val="008D54F0"/>
    <w:rsid w:val="008D551F"/>
    <w:rsid w:val="008D5767"/>
    <w:rsid w:val="008D581D"/>
    <w:rsid w:val="008D5866"/>
    <w:rsid w:val="008D5AFF"/>
    <w:rsid w:val="008D5B41"/>
    <w:rsid w:val="008D7217"/>
    <w:rsid w:val="008D73C6"/>
    <w:rsid w:val="008D7954"/>
    <w:rsid w:val="008D7BF6"/>
    <w:rsid w:val="008E074A"/>
    <w:rsid w:val="008E0C76"/>
    <w:rsid w:val="008E0F8B"/>
    <w:rsid w:val="008E0FB8"/>
    <w:rsid w:val="008E1364"/>
    <w:rsid w:val="008E15AA"/>
    <w:rsid w:val="008E15BF"/>
    <w:rsid w:val="008E1F90"/>
    <w:rsid w:val="008E2100"/>
    <w:rsid w:val="008E23A5"/>
    <w:rsid w:val="008E245C"/>
    <w:rsid w:val="008E32D5"/>
    <w:rsid w:val="008E351A"/>
    <w:rsid w:val="008E3DCE"/>
    <w:rsid w:val="008E3E75"/>
    <w:rsid w:val="008E48A1"/>
    <w:rsid w:val="008E4CE1"/>
    <w:rsid w:val="008E58FA"/>
    <w:rsid w:val="008E5CE8"/>
    <w:rsid w:val="008E5E54"/>
    <w:rsid w:val="008E6071"/>
    <w:rsid w:val="008E6288"/>
    <w:rsid w:val="008E6552"/>
    <w:rsid w:val="008E6841"/>
    <w:rsid w:val="008E6A78"/>
    <w:rsid w:val="008E6DFC"/>
    <w:rsid w:val="008E6E63"/>
    <w:rsid w:val="008E72DA"/>
    <w:rsid w:val="008F028A"/>
    <w:rsid w:val="008F0401"/>
    <w:rsid w:val="008F0515"/>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886"/>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1C"/>
    <w:rsid w:val="009160BD"/>
    <w:rsid w:val="00916670"/>
    <w:rsid w:val="0091762E"/>
    <w:rsid w:val="00917EA4"/>
    <w:rsid w:val="00920A92"/>
    <w:rsid w:val="00920C8F"/>
    <w:rsid w:val="0092104A"/>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AA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6AE"/>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29A"/>
    <w:rsid w:val="0097459A"/>
    <w:rsid w:val="009747C8"/>
    <w:rsid w:val="009759B0"/>
    <w:rsid w:val="00976918"/>
    <w:rsid w:val="00977ADD"/>
    <w:rsid w:val="00977BC7"/>
    <w:rsid w:val="00977D92"/>
    <w:rsid w:val="00977EF4"/>
    <w:rsid w:val="00977F1F"/>
    <w:rsid w:val="00980316"/>
    <w:rsid w:val="0098061A"/>
    <w:rsid w:val="00981387"/>
    <w:rsid w:val="00981457"/>
    <w:rsid w:val="0098178C"/>
    <w:rsid w:val="009817A2"/>
    <w:rsid w:val="009819B2"/>
    <w:rsid w:val="00981DDE"/>
    <w:rsid w:val="0098210F"/>
    <w:rsid w:val="00982575"/>
    <w:rsid w:val="00982D8E"/>
    <w:rsid w:val="00983097"/>
    <w:rsid w:val="0098350E"/>
    <w:rsid w:val="00983888"/>
    <w:rsid w:val="009838C1"/>
    <w:rsid w:val="00983CC9"/>
    <w:rsid w:val="00983DCE"/>
    <w:rsid w:val="0098449F"/>
    <w:rsid w:val="009844D1"/>
    <w:rsid w:val="00984965"/>
    <w:rsid w:val="0098529D"/>
    <w:rsid w:val="00985358"/>
    <w:rsid w:val="00985567"/>
    <w:rsid w:val="009859C2"/>
    <w:rsid w:val="009865A0"/>
    <w:rsid w:val="009865C8"/>
    <w:rsid w:val="00986D7C"/>
    <w:rsid w:val="00986EB1"/>
    <w:rsid w:val="00986F7C"/>
    <w:rsid w:val="00987893"/>
    <w:rsid w:val="00987BF6"/>
    <w:rsid w:val="0099021A"/>
    <w:rsid w:val="009903DF"/>
    <w:rsid w:val="009905C6"/>
    <w:rsid w:val="00990692"/>
    <w:rsid w:val="0099071B"/>
    <w:rsid w:val="00990F11"/>
    <w:rsid w:val="00990F56"/>
    <w:rsid w:val="00991313"/>
    <w:rsid w:val="0099182F"/>
    <w:rsid w:val="00991BE3"/>
    <w:rsid w:val="009925ED"/>
    <w:rsid w:val="00992B11"/>
    <w:rsid w:val="00993176"/>
    <w:rsid w:val="0099395D"/>
    <w:rsid w:val="009939D2"/>
    <w:rsid w:val="00993D7D"/>
    <w:rsid w:val="00994734"/>
    <w:rsid w:val="0099489F"/>
    <w:rsid w:val="0099545D"/>
    <w:rsid w:val="009957D6"/>
    <w:rsid w:val="00995CCA"/>
    <w:rsid w:val="009961AA"/>
    <w:rsid w:val="009963C9"/>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9C0"/>
    <w:rsid w:val="009B0D8D"/>
    <w:rsid w:val="009B189E"/>
    <w:rsid w:val="009B2174"/>
    <w:rsid w:val="009B2699"/>
    <w:rsid w:val="009B28E4"/>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01D"/>
    <w:rsid w:val="009C129E"/>
    <w:rsid w:val="009C12B5"/>
    <w:rsid w:val="009C1DF7"/>
    <w:rsid w:val="009C1E19"/>
    <w:rsid w:val="009C22F3"/>
    <w:rsid w:val="009C33DA"/>
    <w:rsid w:val="009C3B5E"/>
    <w:rsid w:val="009C4823"/>
    <w:rsid w:val="009C48D6"/>
    <w:rsid w:val="009C4CC2"/>
    <w:rsid w:val="009C5B41"/>
    <w:rsid w:val="009C5BC9"/>
    <w:rsid w:val="009C5D62"/>
    <w:rsid w:val="009C6ABA"/>
    <w:rsid w:val="009C6B20"/>
    <w:rsid w:val="009C6E23"/>
    <w:rsid w:val="009C7173"/>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9E8"/>
    <w:rsid w:val="009D3FEA"/>
    <w:rsid w:val="009D61F8"/>
    <w:rsid w:val="009D62F2"/>
    <w:rsid w:val="009D7872"/>
    <w:rsid w:val="009D79B9"/>
    <w:rsid w:val="009D7A6C"/>
    <w:rsid w:val="009D7BEB"/>
    <w:rsid w:val="009D7C16"/>
    <w:rsid w:val="009D7E0C"/>
    <w:rsid w:val="009E13DD"/>
    <w:rsid w:val="009E17D8"/>
    <w:rsid w:val="009E1943"/>
    <w:rsid w:val="009E1FED"/>
    <w:rsid w:val="009E2672"/>
    <w:rsid w:val="009E2970"/>
    <w:rsid w:val="009E2AC6"/>
    <w:rsid w:val="009E2C97"/>
    <w:rsid w:val="009E2DD4"/>
    <w:rsid w:val="009E345D"/>
    <w:rsid w:val="009E3ED6"/>
    <w:rsid w:val="009E49DA"/>
    <w:rsid w:val="009E5478"/>
    <w:rsid w:val="009E5635"/>
    <w:rsid w:val="009E5905"/>
    <w:rsid w:val="009E651A"/>
    <w:rsid w:val="009E6705"/>
    <w:rsid w:val="009E68D3"/>
    <w:rsid w:val="009E6A9A"/>
    <w:rsid w:val="009E72A8"/>
    <w:rsid w:val="009E73FB"/>
    <w:rsid w:val="009E75C1"/>
    <w:rsid w:val="009E7975"/>
    <w:rsid w:val="009F016A"/>
    <w:rsid w:val="009F02E8"/>
    <w:rsid w:val="009F0C40"/>
    <w:rsid w:val="009F1725"/>
    <w:rsid w:val="009F2858"/>
    <w:rsid w:val="009F2961"/>
    <w:rsid w:val="009F2E0E"/>
    <w:rsid w:val="009F31E3"/>
    <w:rsid w:val="009F3254"/>
    <w:rsid w:val="009F379F"/>
    <w:rsid w:val="009F3A9E"/>
    <w:rsid w:val="009F3B1A"/>
    <w:rsid w:val="009F3D99"/>
    <w:rsid w:val="009F3FEB"/>
    <w:rsid w:val="009F42EF"/>
    <w:rsid w:val="009F4357"/>
    <w:rsid w:val="009F438F"/>
    <w:rsid w:val="009F4B91"/>
    <w:rsid w:val="009F4CE4"/>
    <w:rsid w:val="009F5427"/>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555"/>
    <w:rsid w:val="00A03845"/>
    <w:rsid w:val="00A046BB"/>
    <w:rsid w:val="00A0491E"/>
    <w:rsid w:val="00A053C0"/>
    <w:rsid w:val="00A05C19"/>
    <w:rsid w:val="00A06750"/>
    <w:rsid w:val="00A07336"/>
    <w:rsid w:val="00A0783F"/>
    <w:rsid w:val="00A07C4B"/>
    <w:rsid w:val="00A101FF"/>
    <w:rsid w:val="00A10378"/>
    <w:rsid w:val="00A10F7F"/>
    <w:rsid w:val="00A110D3"/>
    <w:rsid w:val="00A11141"/>
    <w:rsid w:val="00A1180E"/>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1D2"/>
    <w:rsid w:val="00A20B92"/>
    <w:rsid w:val="00A20C83"/>
    <w:rsid w:val="00A2107E"/>
    <w:rsid w:val="00A211F1"/>
    <w:rsid w:val="00A22544"/>
    <w:rsid w:val="00A226B0"/>
    <w:rsid w:val="00A22C8E"/>
    <w:rsid w:val="00A2360E"/>
    <w:rsid w:val="00A23AA1"/>
    <w:rsid w:val="00A242B1"/>
    <w:rsid w:val="00A246FD"/>
    <w:rsid w:val="00A25083"/>
    <w:rsid w:val="00A2553E"/>
    <w:rsid w:val="00A258A9"/>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38E3"/>
    <w:rsid w:val="00A34349"/>
    <w:rsid w:val="00A34A7E"/>
    <w:rsid w:val="00A35984"/>
    <w:rsid w:val="00A35BCF"/>
    <w:rsid w:val="00A35F70"/>
    <w:rsid w:val="00A361BE"/>
    <w:rsid w:val="00A36257"/>
    <w:rsid w:val="00A3658D"/>
    <w:rsid w:val="00A36D6B"/>
    <w:rsid w:val="00A36E91"/>
    <w:rsid w:val="00A36FA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83D"/>
    <w:rsid w:val="00A50EF9"/>
    <w:rsid w:val="00A51D31"/>
    <w:rsid w:val="00A52617"/>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1F"/>
    <w:rsid w:val="00A643AE"/>
    <w:rsid w:val="00A65514"/>
    <w:rsid w:val="00A656D5"/>
    <w:rsid w:val="00A65C42"/>
    <w:rsid w:val="00A65CCD"/>
    <w:rsid w:val="00A665C9"/>
    <w:rsid w:val="00A6662F"/>
    <w:rsid w:val="00A6713D"/>
    <w:rsid w:val="00A67683"/>
    <w:rsid w:val="00A67B1F"/>
    <w:rsid w:val="00A7012C"/>
    <w:rsid w:val="00A70141"/>
    <w:rsid w:val="00A70481"/>
    <w:rsid w:val="00A70F9E"/>
    <w:rsid w:val="00A718F4"/>
    <w:rsid w:val="00A73002"/>
    <w:rsid w:val="00A73309"/>
    <w:rsid w:val="00A73473"/>
    <w:rsid w:val="00A738D3"/>
    <w:rsid w:val="00A73B54"/>
    <w:rsid w:val="00A74043"/>
    <w:rsid w:val="00A74AE2"/>
    <w:rsid w:val="00A74D47"/>
    <w:rsid w:val="00A74F1B"/>
    <w:rsid w:val="00A750DE"/>
    <w:rsid w:val="00A7540B"/>
    <w:rsid w:val="00A75C41"/>
    <w:rsid w:val="00A75ECF"/>
    <w:rsid w:val="00A76336"/>
    <w:rsid w:val="00A76C42"/>
    <w:rsid w:val="00A77E76"/>
    <w:rsid w:val="00A8038A"/>
    <w:rsid w:val="00A8046B"/>
    <w:rsid w:val="00A806A6"/>
    <w:rsid w:val="00A80C64"/>
    <w:rsid w:val="00A80D4B"/>
    <w:rsid w:val="00A815D1"/>
    <w:rsid w:val="00A81749"/>
    <w:rsid w:val="00A81FAF"/>
    <w:rsid w:val="00A82634"/>
    <w:rsid w:val="00A8308F"/>
    <w:rsid w:val="00A84495"/>
    <w:rsid w:val="00A844FE"/>
    <w:rsid w:val="00A84D38"/>
    <w:rsid w:val="00A84E8D"/>
    <w:rsid w:val="00A85DE9"/>
    <w:rsid w:val="00A86193"/>
    <w:rsid w:val="00A8662B"/>
    <w:rsid w:val="00A8706A"/>
    <w:rsid w:val="00A87B56"/>
    <w:rsid w:val="00A90140"/>
    <w:rsid w:val="00A9019D"/>
    <w:rsid w:val="00A901C8"/>
    <w:rsid w:val="00A90503"/>
    <w:rsid w:val="00A909F3"/>
    <w:rsid w:val="00A90A20"/>
    <w:rsid w:val="00A90BEF"/>
    <w:rsid w:val="00A90FA3"/>
    <w:rsid w:val="00A91557"/>
    <w:rsid w:val="00A91A45"/>
    <w:rsid w:val="00A91C7C"/>
    <w:rsid w:val="00A91F18"/>
    <w:rsid w:val="00A92212"/>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2E77"/>
    <w:rsid w:val="00AA39F3"/>
    <w:rsid w:val="00AA4079"/>
    <w:rsid w:val="00AA40C8"/>
    <w:rsid w:val="00AA5052"/>
    <w:rsid w:val="00AA52AE"/>
    <w:rsid w:val="00AA54B6"/>
    <w:rsid w:val="00AA5972"/>
    <w:rsid w:val="00AA60B6"/>
    <w:rsid w:val="00AA63BE"/>
    <w:rsid w:val="00AA6927"/>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7F4"/>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B0A"/>
    <w:rsid w:val="00B03CD8"/>
    <w:rsid w:val="00B04234"/>
    <w:rsid w:val="00B048CE"/>
    <w:rsid w:val="00B04DD4"/>
    <w:rsid w:val="00B04F5A"/>
    <w:rsid w:val="00B0602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7B"/>
    <w:rsid w:val="00B32B61"/>
    <w:rsid w:val="00B33076"/>
    <w:rsid w:val="00B33217"/>
    <w:rsid w:val="00B33A3D"/>
    <w:rsid w:val="00B3428D"/>
    <w:rsid w:val="00B344D4"/>
    <w:rsid w:val="00B34BA3"/>
    <w:rsid w:val="00B34E29"/>
    <w:rsid w:val="00B350F7"/>
    <w:rsid w:val="00B35199"/>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1A3"/>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5A6"/>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67770"/>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00E"/>
    <w:rsid w:val="00B84676"/>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157"/>
    <w:rsid w:val="00B957BE"/>
    <w:rsid w:val="00B95FB6"/>
    <w:rsid w:val="00B960A1"/>
    <w:rsid w:val="00B967FA"/>
    <w:rsid w:val="00B968AC"/>
    <w:rsid w:val="00B96B53"/>
    <w:rsid w:val="00B96C0D"/>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64"/>
    <w:rsid w:val="00BA63E9"/>
    <w:rsid w:val="00BA660F"/>
    <w:rsid w:val="00BA724E"/>
    <w:rsid w:val="00BA74E8"/>
    <w:rsid w:val="00BA7B8A"/>
    <w:rsid w:val="00BB0686"/>
    <w:rsid w:val="00BB0C51"/>
    <w:rsid w:val="00BB0CF8"/>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F3B"/>
    <w:rsid w:val="00BC016E"/>
    <w:rsid w:val="00BC0199"/>
    <w:rsid w:val="00BC17B7"/>
    <w:rsid w:val="00BC198E"/>
    <w:rsid w:val="00BC1C57"/>
    <w:rsid w:val="00BC1ECC"/>
    <w:rsid w:val="00BC219C"/>
    <w:rsid w:val="00BC224E"/>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086"/>
    <w:rsid w:val="00BD62AF"/>
    <w:rsid w:val="00BD62DF"/>
    <w:rsid w:val="00BD6313"/>
    <w:rsid w:val="00BD6492"/>
    <w:rsid w:val="00BD65A5"/>
    <w:rsid w:val="00BD67E5"/>
    <w:rsid w:val="00BD6AD0"/>
    <w:rsid w:val="00BD6C56"/>
    <w:rsid w:val="00BD789F"/>
    <w:rsid w:val="00BE04E3"/>
    <w:rsid w:val="00BE0925"/>
    <w:rsid w:val="00BE0FCA"/>
    <w:rsid w:val="00BE172E"/>
    <w:rsid w:val="00BE17A7"/>
    <w:rsid w:val="00BE31F0"/>
    <w:rsid w:val="00BE3671"/>
    <w:rsid w:val="00BE38BD"/>
    <w:rsid w:val="00BE3E33"/>
    <w:rsid w:val="00BE3EDE"/>
    <w:rsid w:val="00BE46D0"/>
    <w:rsid w:val="00BE4E2A"/>
    <w:rsid w:val="00BE5285"/>
    <w:rsid w:val="00BE5982"/>
    <w:rsid w:val="00BE6F54"/>
    <w:rsid w:val="00BE734B"/>
    <w:rsid w:val="00BE7626"/>
    <w:rsid w:val="00BF0159"/>
    <w:rsid w:val="00BF11EF"/>
    <w:rsid w:val="00BF12D6"/>
    <w:rsid w:val="00BF136D"/>
    <w:rsid w:val="00BF160B"/>
    <w:rsid w:val="00BF17A3"/>
    <w:rsid w:val="00BF1FF6"/>
    <w:rsid w:val="00BF235A"/>
    <w:rsid w:val="00BF2847"/>
    <w:rsid w:val="00BF31CA"/>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6A0"/>
    <w:rsid w:val="00C03D69"/>
    <w:rsid w:val="00C0405A"/>
    <w:rsid w:val="00C04480"/>
    <w:rsid w:val="00C044D7"/>
    <w:rsid w:val="00C05195"/>
    <w:rsid w:val="00C057BD"/>
    <w:rsid w:val="00C058C8"/>
    <w:rsid w:val="00C05ED2"/>
    <w:rsid w:val="00C05EDF"/>
    <w:rsid w:val="00C06929"/>
    <w:rsid w:val="00C06C37"/>
    <w:rsid w:val="00C06E4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103"/>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018"/>
    <w:rsid w:val="00C313A4"/>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0C7"/>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15D"/>
    <w:rsid w:val="00C52274"/>
    <w:rsid w:val="00C528BA"/>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05E"/>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DBA"/>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787"/>
    <w:rsid w:val="00CD3E27"/>
    <w:rsid w:val="00CD4373"/>
    <w:rsid w:val="00CD45A3"/>
    <w:rsid w:val="00CD46DB"/>
    <w:rsid w:val="00CD4D9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2E6"/>
    <w:rsid w:val="00CF24EB"/>
    <w:rsid w:val="00CF29EB"/>
    <w:rsid w:val="00CF2FBF"/>
    <w:rsid w:val="00CF3C89"/>
    <w:rsid w:val="00CF4364"/>
    <w:rsid w:val="00CF471C"/>
    <w:rsid w:val="00CF4D9B"/>
    <w:rsid w:val="00CF51DE"/>
    <w:rsid w:val="00CF56B9"/>
    <w:rsid w:val="00CF5E9F"/>
    <w:rsid w:val="00CF5FA5"/>
    <w:rsid w:val="00CF604F"/>
    <w:rsid w:val="00CF63B2"/>
    <w:rsid w:val="00D0188D"/>
    <w:rsid w:val="00D02A59"/>
    <w:rsid w:val="00D02FB2"/>
    <w:rsid w:val="00D03237"/>
    <w:rsid w:val="00D03354"/>
    <w:rsid w:val="00D033CB"/>
    <w:rsid w:val="00D033F7"/>
    <w:rsid w:val="00D03479"/>
    <w:rsid w:val="00D03A9A"/>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1CB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9A3"/>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6C5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608"/>
    <w:rsid w:val="00D35977"/>
    <w:rsid w:val="00D362C2"/>
    <w:rsid w:val="00D36536"/>
    <w:rsid w:val="00D36701"/>
    <w:rsid w:val="00D3696D"/>
    <w:rsid w:val="00D370A8"/>
    <w:rsid w:val="00D376A1"/>
    <w:rsid w:val="00D4013A"/>
    <w:rsid w:val="00D40654"/>
    <w:rsid w:val="00D408F5"/>
    <w:rsid w:val="00D411AB"/>
    <w:rsid w:val="00D4127A"/>
    <w:rsid w:val="00D412CF"/>
    <w:rsid w:val="00D413D1"/>
    <w:rsid w:val="00D41927"/>
    <w:rsid w:val="00D419C3"/>
    <w:rsid w:val="00D42229"/>
    <w:rsid w:val="00D422E6"/>
    <w:rsid w:val="00D42374"/>
    <w:rsid w:val="00D42FC7"/>
    <w:rsid w:val="00D430EC"/>
    <w:rsid w:val="00D433BC"/>
    <w:rsid w:val="00D43C3F"/>
    <w:rsid w:val="00D442E7"/>
    <w:rsid w:val="00D4445A"/>
    <w:rsid w:val="00D449E8"/>
    <w:rsid w:val="00D44C04"/>
    <w:rsid w:val="00D45986"/>
    <w:rsid w:val="00D46172"/>
    <w:rsid w:val="00D461E1"/>
    <w:rsid w:val="00D46798"/>
    <w:rsid w:val="00D47226"/>
    <w:rsid w:val="00D4729A"/>
    <w:rsid w:val="00D4750F"/>
    <w:rsid w:val="00D47730"/>
    <w:rsid w:val="00D479A6"/>
    <w:rsid w:val="00D5084C"/>
    <w:rsid w:val="00D50A2E"/>
    <w:rsid w:val="00D50ED2"/>
    <w:rsid w:val="00D51368"/>
    <w:rsid w:val="00D5177A"/>
    <w:rsid w:val="00D51A66"/>
    <w:rsid w:val="00D5272E"/>
    <w:rsid w:val="00D5344C"/>
    <w:rsid w:val="00D54C2B"/>
    <w:rsid w:val="00D551D4"/>
    <w:rsid w:val="00D559CC"/>
    <w:rsid w:val="00D55BDD"/>
    <w:rsid w:val="00D5648F"/>
    <w:rsid w:val="00D564C5"/>
    <w:rsid w:val="00D564C7"/>
    <w:rsid w:val="00D56D8B"/>
    <w:rsid w:val="00D5707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201C"/>
    <w:rsid w:val="00D720C5"/>
    <w:rsid w:val="00D725F2"/>
    <w:rsid w:val="00D727E0"/>
    <w:rsid w:val="00D73108"/>
    <w:rsid w:val="00D7325B"/>
    <w:rsid w:val="00D740FC"/>
    <w:rsid w:val="00D7463E"/>
    <w:rsid w:val="00D74A00"/>
    <w:rsid w:val="00D74FA5"/>
    <w:rsid w:val="00D751BC"/>
    <w:rsid w:val="00D75CA5"/>
    <w:rsid w:val="00D760CC"/>
    <w:rsid w:val="00D767C4"/>
    <w:rsid w:val="00D76A9E"/>
    <w:rsid w:val="00D77418"/>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87D2A"/>
    <w:rsid w:val="00D900F6"/>
    <w:rsid w:val="00D90697"/>
    <w:rsid w:val="00D90898"/>
    <w:rsid w:val="00D90F8D"/>
    <w:rsid w:val="00D91365"/>
    <w:rsid w:val="00D9167A"/>
    <w:rsid w:val="00D91F03"/>
    <w:rsid w:val="00D926D5"/>
    <w:rsid w:val="00D92AC4"/>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C8B"/>
    <w:rsid w:val="00DA6FD2"/>
    <w:rsid w:val="00DA7733"/>
    <w:rsid w:val="00DA7DD9"/>
    <w:rsid w:val="00DB02E6"/>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4D5"/>
    <w:rsid w:val="00DE46E0"/>
    <w:rsid w:val="00DE4C4B"/>
    <w:rsid w:val="00DE5971"/>
    <w:rsid w:val="00DE5C56"/>
    <w:rsid w:val="00DE5C78"/>
    <w:rsid w:val="00DE61A3"/>
    <w:rsid w:val="00DE6673"/>
    <w:rsid w:val="00DE6765"/>
    <w:rsid w:val="00DE68F9"/>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167"/>
    <w:rsid w:val="00DF628C"/>
    <w:rsid w:val="00DF64B0"/>
    <w:rsid w:val="00DF683D"/>
    <w:rsid w:val="00DF6890"/>
    <w:rsid w:val="00DF74D3"/>
    <w:rsid w:val="00DF7A33"/>
    <w:rsid w:val="00E00AC6"/>
    <w:rsid w:val="00E0111A"/>
    <w:rsid w:val="00E01411"/>
    <w:rsid w:val="00E01737"/>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07D5D"/>
    <w:rsid w:val="00E10B03"/>
    <w:rsid w:val="00E11A18"/>
    <w:rsid w:val="00E11B0C"/>
    <w:rsid w:val="00E11C54"/>
    <w:rsid w:val="00E11D71"/>
    <w:rsid w:val="00E1204D"/>
    <w:rsid w:val="00E12869"/>
    <w:rsid w:val="00E12874"/>
    <w:rsid w:val="00E12DE0"/>
    <w:rsid w:val="00E12E25"/>
    <w:rsid w:val="00E12FB3"/>
    <w:rsid w:val="00E134BF"/>
    <w:rsid w:val="00E136F4"/>
    <w:rsid w:val="00E139A5"/>
    <w:rsid w:val="00E14348"/>
    <w:rsid w:val="00E14CC8"/>
    <w:rsid w:val="00E15446"/>
    <w:rsid w:val="00E1545E"/>
    <w:rsid w:val="00E154A2"/>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8A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654"/>
    <w:rsid w:val="00E37C58"/>
    <w:rsid w:val="00E37D80"/>
    <w:rsid w:val="00E406F6"/>
    <w:rsid w:val="00E40A7F"/>
    <w:rsid w:val="00E40D16"/>
    <w:rsid w:val="00E4149E"/>
    <w:rsid w:val="00E42640"/>
    <w:rsid w:val="00E428CB"/>
    <w:rsid w:val="00E429AC"/>
    <w:rsid w:val="00E42E45"/>
    <w:rsid w:val="00E42FA2"/>
    <w:rsid w:val="00E4345E"/>
    <w:rsid w:val="00E437ED"/>
    <w:rsid w:val="00E43AD5"/>
    <w:rsid w:val="00E43B85"/>
    <w:rsid w:val="00E43DDF"/>
    <w:rsid w:val="00E43ED8"/>
    <w:rsid w:val="00E43FE5"/>
    <w:rsid w:val="00E44023"/>
    <w:rsid w:val="00E44C07"/>
    <w:rsid w:val="00E45901"/>
    <w:rsid w:val="00E4599B"/>
    <w:rsid w:val="00E460EC"/>
    <w:rsid w:val="00E461E1"/>
    <w:rsid w:val="00E462A4"/>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57E46"/>
    <w:rsid w:val="00E600CD"/>
    <w:rsid w:val="00E60112"/>
    <w:rsid w:val="00E606DC"/>
    <w:rsid w:val="00E60D10"/>
    <w:rsid w:val="00E6134D"/>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91D"/>
    <w:rsid w:val="00E76BC0"/>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331"/>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98"/>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5C6D"/>
    <w:rsid w:val="00EA7AF6"/>
    <w:rsid w:val="00EA7AFC"/>
    <w:rsid w:val="00EA7DAA"/>
    <w:rsid w:val="00EB02BE"/>
    <w:rsid w:val="00EB20AA"/>
    <w:rsid w:val="00EB25F7"/>
    <w:rsid w:val="00EB294C"/>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1FAF"/>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9BF"/>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39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5B2C"/>
    <w:rsid w:val="00F0682D"/>
    <w:rsid w:val="00F109A0"/>
    <w:rsid w:val="00F10CBC"/>
    <w:rsid w:val="00F10F4B"/>
    <w:rsid w:val="00F113B2"/>
    <w:rsid w:val="00F12556"/>
    <w:rsid w:val="00F13302"/>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080"/>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A0D"/>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3955"/>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7A8"/>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85F"/>
    <w:rsid w:val="00F77C31"/>
    <w:rsid w:val="00F77D97"/>
    <w:rsid w:val="00F80675"/>
    <w:rsid w:val="00F80973"/>
    <w:rsid w:val="00F813D3"/>
    <w:rsid w:val="00F8176B"/>
    <w:rsid w:val="00F822C8"/>
    <w:rsid w:val="00F82719"/>
    <w:rsid w:val="00F82737"/>
    <w:rsid w:val="00F8299C"/>
    <w:rsid w:val="00F82A91"/>
    <w:rsid w:val="00F82BD8"/>
    <w:rsid w:val="00F82DCA"/>
    <w:rsid w:val="00F82FFC"/>
    <w:rsid w:val="00F83DD0"/>
    <w:rsid w:val="00F8499D"/>
    <w:rsid w:val="00F8599D"/>
    <w:rsid w:val="00F8646A"/>
    <w:rsid w:val="00F869CB"/>
    <w:rsid w:val="00F86D46"/>
    <w:rsid w:val="00F87365"/>
    <w:rsid w:val="00F87EAF"/>
    <w:rsid w:val="00F90570"/>
    <w:rsid w:val="00F906F1"/>
    <w:rsid w:val="00F90E48"/>
    <w:rsid w:val="00F91144"/>
    <w:rsid w:val="00F91A03"/>
    <w:rsid w:val="00F91CD9"/>
    <w:rsid w:val="00F91D33"/>
    <w:rsid w:val="00F91E52"/>
    <w:rsid w:val="00F92419"/>
    <w:rsid w:val="00F9261E"/>
    <w:rsid w:val="00F93210"/>
    <w:rsid w:val="00F9355C"/>
    <w:rsid w:val="00F93895"/>
    <w:rsid w:val="00F93D06"/>
    <w:rsid w:val="00F94ABF"/>
    <w:rsid w:val="00F94D3E"/>
    <w:rsid w:val="00F94E6B"/>
    <w:rsid w:val="00F94EA5"/>
    <w:rsid w:val="00F95390"/>
    <w:rsid w:val="00F9556B"/>
    <w:rsid w:val="00F958D5"/>
    <w:rsid w:val="00F960F8"/>
    <w:rsid w:val="00F97095"/>
    <w:rsid w:val="00F97F29"/>
    <w:rsid w:val="00F97F2A"/>
    <w:rsid w:val="00FA0A6E"/>
    <w:rsid w:val="00FA0BAA"/>
    <w:rsid w:val="00FA0FB8"/>
    <w:rsid w:val="00FA1560"/>
    <w:rsid w:val="00FA1E37"/>
    <w:rsid w:val="00FA2AFA"/>
    <w:rsid w:val="00FA2DFD"/>
    <w:rsid w:val="00FA3182"/>
    <w:rsid w:val="00FA3950"/>
    <w:rsid w:val="00FA3966"/>
    <w:rsid w:val="00FA3FAF"/>
    <w:rsid w:val="00FA43BE"/>
    <w:rsid w:val="00FA44D6"/>
    <w:rsid w:val="00FA4CA5"/>
    <w:rsid w:val="00FA5667"/>
    <w:rsid w:val="00FA59CD"/>
    <w:rsid w:val="00FA6020"/>
    <w:rsid w:val="00FA62A3"/>
    <w:rsid w:val="00FA6B60"/>
    <w:rsid w:val="00FA78A4"/>
    <w:rsid w:val="00FB0479"/>
    <w:rsid w:val="00FB054D"/>
    <w:rsid w:val="00FB16C6"/>
    <w:rsid w:val="00FB2F96"/>
    <w:rsid w:val="00FB30AC"/>
    <w:rsid w:val="00FB3729"/>
    <w:rsid w:val="00FB3EFB"/>
    <w:rsid w:val="00FB47BF"/>
    <w:rsid w:val="00FB4F56"/>
    <w:rsid w:val="00FB579C"/>
    <w:rsid w:val="00FB5969"/>
    <w:rsid w:val="00FB685F"/>
    <w:rsid w:val="00FB70CC"/>
    <w:rsid w:val="00FB7201"/>
    <w:rsid w:val="00FB73F8"/>
    <w:rsid w:val="00FC0045"/>
    <w:rsid w:val="00FC024C"/>
    <w:rsid w:val="00FC048F"/>
    <w:rsid w:val="00FC0550"/>
    <w:rsid w:val="00FC0C29"/>
    <w:rsid w:val="00FC0E14"/>
    <w:rsid w:val="00FC2214"/>
    <w:rsid w:val="00FC22EB"/>
    <w:rsid w:val="00FC2383"/>
    <w:rsid w:val="00FC26BF"/>
    <w:rsid w:val="00FC2D0E"/>
    <w:rsid w:val="00FC2F55"/>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6F"/>
    <w:rsid w:val="00FD6678"/>
    <w:rsid w:val="00FD6DEB"/>
    <w:rsid w:val="00FD7465"/>
    <w:rsid w:val="00FD7599"/>
    <w:rsid w:val="00FE0D40"/>
    <w:rsid w:val="00FE0F50"/>
    <w:rsid w:val="00FE1994"/>
    <w:rsid w:val="00FE2341"/>
    <w:rsid w:val="00FE282E"/>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184A746C"/>
    <w:rsid w:val="1BD333B2"/>
    <w:rsid w:val="3DF750DD"/>
    <w:rsid w:val="497A7A86"/>
    <w:rsid w:val="508B14B9"/>
    <w:rsid w:val="5A515D70"/>
    <w:rsid w:val="6C561233"/>
    <w:rsid w:val="7DEB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basedOn w:val="a1"/>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1"/>
    <w:next w:val="a1"/>
    <w:link w:val="4Char"/>
    <w:qFormat/>
    <w:pPr>
      <w:keepNext/>
      <w:spacing w:before="240" w:after="60"/>
      <w:outlineLvl w:val="3"/>
    </w:pPr>
    <w:rPr>
      <w:rFonts w:eastAsia="MS Mincho"/>
      <w:b/>
      <w:bCs/>
      <w:sz w:val="28"/>
      <w:szCs w:val="28"/>
    </w:rPr>
  </w:style>
  <w:style w:type="paragraph" w:styleId="50">
    <w:name w:val="heading 5"/>
    <w:basedOn w:val="a1"/>
    <w:next w:val="a1"/>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autoRedefine/>
    <w:semiHidden/>
    <w:unhideWhenUsed/>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autoRedefine/>
    <w:qFormat/>
    <w:pPr>
      <w:ind w:leftChars="400" w:left="100" w:hangingChars="200" w:hanging="200"/>
      <w:contextualSpacing/>
    </w:pPr>
  </w:style>
  <w:style w:type="paragraph" w:styleId="70">
    <w:name w:val="toc 7"/>
    <w:basedOn w:val="60"/>
    <w:next w:val="a1"/>
    <w:autoRedefine/>
    <w:uiPriority w:val="39"/>
    <w:unhideWhenUsed/>
    <w:qFormat/>
    <w:pPr>
      <w:ind w:left="2268" w:hanging="2268"/>
    </w:pPr>
  </w:style>
  <w:style w:type="paragraph" w:styleId="60">
    <w:name w:val="toc 6"/>
    <w:basedOn w:val="51"/>
    <w:next w:val="a1"/>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5"/>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5">
    <w:name w:val="List"/>
    <w:basedOn w:val="a1"/>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5"/>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6">
    <w:name w:val="caption"/>
    <w:basedOn w:val="a1"/>
    <w:next w:val="a1"/>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1"/>
    <w:autoRedefine/>
    <w:semiHidden/>
    <w:qFormat/>
    <w:pPr>
      <w:shd w:val="clear" w:color="auto" w:fill="000080"/>
    </w:pPr>
  </w:style>
  <w:style w:type="paragraph" w:styleId="a8">
    <w:name w:val="annotation text"/>
    <w:basedOn w:val="a1"/>
    <w:link w:val="Char0"/>
    <w:autoRedefine/>
    <w:qFormat/>
  </w:style>
  <w:style w:type="paragraph" w:styleId="33">
    <w:name w:val="Body Text 3"/>
    <w:basedOn w:val="a1"/>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5"/>
    <w:autoRedefine/>
    <w:qFormat/>
    <w:pPr>
      <w:numPr>
        <w:numId w:val="8"/>
      </w:numPr>
      <w:spacing w:before="180"/>
    </w:pPr>
    <w:rPr>
      <w:rFonts w:ascii="Arial" w:hAnsi="Arial"/>
      <w:sz w:val="22"/>
      <w:szCs w:val="20"/>
    </w:rPr>
  </w:style>
  <w:style w:type="paragraph" w:styleId="a9">
    <w:name w:val="Plain Text"/>
    <w:basedOn w:val="a1"/>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a">
    <w:name w:val="Balloon Text"/>
    <w:basedOn w:val="a1"/>
    <w:link w:val="Char2"/>
    <w:autoRedefine/>
    <w:semiHidden/>
    <w:qFormat/>
    <w:rPr>
      <w:sz w:val="18"/>
      <w:szCs w:val="18"/>
    </w:rPr>
  </w:style>
  <w:style w:type="paragraph" w:styleId="ab">
    <w:name w:val="footer"/>
    <w:basedOn w:val="a1"/>
    <w:link w:val="Char3"/>
    <w:autoRedefine/>
    <w:qFormat/>
    <w:pPr>
      <w:tabs>
        <w:tab w:val="center" w:pos="4153"/>
        <w:tab w:val="right" w:pos="8306"/>
      </w:tabs>
      <w:snapToGrid w:val="0"/>
    </w:pPr>
    <w:rPr>
      <w:sz w:val="18"/>
      <w:szCs w:val="18"/>
    </w:rPr>
  </w:style>
  <w:style w:type="paragraph" w:styleId="ac">
    <w:name w:val="header"/>
    <w:basedOn w:val="a1"/>
    <w:link w:val="Char4"/>
    <w:autoRedefine/>
    <w:qFormat/>
    <w:pPr>
      <w:tabs>
        <w:tab w:val="center" w:pos="4536"/>
        <w:tab w:val="right" w:pos="9072"/>
      </w:tabs>
    </w:pPr>
    <w:rPr>
      <w:rFonts w:ascii="Arial" w:eastAsia="MS Mincho" w:hAnsi="Arial"/>
      <w:b/>
    </w:rPr>
  </w:style>
  <w:style w:type="paragraph" w:styleId="ad">
    <w:name w:val="footnote text"/>
    <w:basedOn w:val="a1"/>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e">
    <w:name w:val="Normal (Web)"/>
    <w:basedOn w:val="a1"/>
    <w:autoRedefine/>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
    <w:name w:val="annotation subject"/>
    <w:basedOn w:val="a8"/>
    <w:next w:val="a8"/>
    <w:link w:val="Char6"/>
    <w:autoRedefine/>
    <w:semiHidden/>
    <w:qFormat/>
    <w:rPr>
      <w:b/>
      <w:bCs/>
    </w:rPr>
  </w:style>
  <w:style w:type="table" w:styleId="af0">
    <w:name w:val="Table Grid"/>
    <w:basedOn w:val="a3"/>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3"/>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3"/>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2"/>
    <w:autoRedefine/>
    <w:uiPriority w:val="22"/>
    <w:qFormat/>
    <w:rPr>
      <w:b/>
      <w:bCs/>
    </w:rPr>
  </w:style>
  <w:style w:type="character" w:styleId="af2">
    <w:name w:val="page number"/>
    <w:basedOn w:val="a2"/>
    <w:autoRedefine/>
    <w:qFormat/>
  </w:style>
  <w:style w:type="character" w:styleId="af3">
    <w:name w:val="FollowedHyperlink"/>
    <w:basedOn w:val="a2"/>
    <w:autoRedefine/>
    <w:qFormat/>
    <w:rPr>
      <w:color w:val="800080" w:themeColor="followedHyperlink"/>
      <w:u w:val="single"/>
    </w:rPr>
  </w:style>
  <w:style w:type="character" w:styleId="af4">
    <w:name w:val="Emphasis"/>
    <w:basedOn w:val="a2"/>
    <w:autoRedefine/>
    <w:uiPriority w:val="20"/>
    <w:qFormat/>
    <w:rPr>
      <w:color w:val="CC0000"/>
    </w:rPr>
  </w:style>
  <w:style w:type="character" w:styleId="af5">
    <w:name w:val="Hyperlink"/>
    <w:basedOn w:val="a2"/>
    <w:autoRedefine/>
    <w:unhideWhenUsed/>
    <w:qFormat/>
    <w:rPr>
      <w:color w:val="0000FF"/>
      <w:u w:val="single"/>
    </w:rPr>
  </w:style>
  <w:style w:type="character" w:styleId="af6">
    <w:name w:val="annotation reference"/>
    <w:autoRedefine/>
    <w:qFormat/>
    <w:rPr>
      <w:sz w:val="21"/>
      <w:szCs w:val="21"/>
    </w:rPr>
  </w:style>
  <w:style w:type="character" w:styleId="af7">
    <w:name w:val="footnote reference"/>
    <w:basedOn w:val="a2"/>
    <w:autoRedefine/>
    <w:qFormat/>
    <w:rPr>
      <w:vertAlign w:val="superscript"/>
    </w:rPr>
  </w:style>
  <w:style w:type="character" w:customStyle="1" w:styleId="Char">
    <w:name w:val="题注 Char"/>
    <w:link w:val="a6"/>
    <w:autoRedefine/>
    <w:qFormat/>
    <w:rPr>
      <w:lang w:val="en-GB" w:eastAsia="en-US" w:bidi="ar-SA"/>
    </w:rPr>
  </w:style>
  <w:style w:type="paragraph" w:styleId="af8">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
    <w:basedOn w:val="a1"/>
    <w:link w:val="Char7"/>
    <w:autoRedefine/>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1"/>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autoRedefine/>
    <w:uiPriority w:val="34"/>
    <w:qFormat/>
    <w:rPr>
      <w:rFonts w:eastAsia="MS Mincho"/>
      <w:lang w:val="en-GB" w:eastAsia="en-US"/>
    </w:rPr>
  </w:style>
  <w:style w:type="character" w:styleId="af9">
    <w:name w:val="Placeholder Text"/>
    <w:basedOn w:val="a2"/>
    <w:autoRedefine/>
    <w:uiPriority w:val="99"/>
    <w:semiHidden/>
    <w:qFormat/>
    <w:rPr>
      <w:color w:val="808080"/>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2"/>
    <w:link w:val="ad"/>
    <w:autoRedefine/>
    <w:qFormat/>
    <w:rPr>
      <w:rFonts w:eastAsia="Times New Roman"/>
      <w:lang w:eastAsia="en-US"/>
    </w:rPr>
  </w:style>
  <w:style w:type="character" w:customStyle="1" w:styleId="1Char">
    <w:name w:val="标题 1 Char"/>
    <w:basedOn w:val="a2"/>
    <w:autoRedefine/>
    <w:qFormat/>
    <w:rPr>
      <w:rFonts w:ascii="Arial" w:eastAsia="宋体" w:hAnsi="Arial" w:cs="Arial"/>
      <w:b/>
      <w:bCs/>
      <w:kern w:val="32"/>
      <w:sz w:val="28"/>
      <w:szCs w:val="32"/>
    </w:rPr>
  </w:style>
  <w:style w:type="character" w:customStyle="1" w:styleId="Char4">
    <w:name w:val="页眉 Char"/>
    <w:basedOn w:val="a2"/>
    <w:link w:val="ac"/>
    <w:autoRedefine/>
    <w:qFormat/>
    <w:rPr>
      <w:rFonts w:ascii="Arial" w:eastAsia="MS Mincho" w:hAnsi="Arial"/>
      <w:b/>
      <w:szCs w:val="24"/>
      <w:lang w:eastAsia="en-US"/>
    </w:rPr>
  </w:style>
  <w:style w:type="character" w:customStyle="1" w:styleId="opdict3font241">
    <w:name w:val="op_dict3_font241"/>
    <w:basedOn w:val="a2"/>
    <w:autoRedefine/>
    <w:qFormat/>
    <w:rPr>
      <w:rFonts w:ascii="Arial" w:hAnsi="Arial" w:cs="Arial" w:hint="default"/>
      <w:sz w:val="22"/>
      <w:szCs w:val="22"/>
    </w:rPr>
  </w:style>
  <w:style w:type="paragraph" w:customStyle="1" w:styleId="Doc-title">
    <w:name w:val="Doc-title"/>
    <w:basedOn w:val="a1"/>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2"/>
    <w:autoRedefine/>
    <w:qFormat/>
    <w:rPr>
      <w:color w:val="999999"/>
    </w:rPr>
  </w:style>
  <w:style w:type="character" w:customStyle="1" w:styleId="opdicttext22">
    <w:name w:val="op_dict_text22"/>
    <w:basedOn w:val="a2"/>
    <w:autoRedefine/>
    <w:qFormat/>
  </w:style>
  <w:style w:type="paragraph" w:customStyle="1" w:styleId="3GPPHeader">
    <w:name w:val="3GPP_Header"/>
    <w:basedOn w:val="a1"/>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1"/>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1"/>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1"/>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2"/>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2"/>
    <w:link w:val="a8"/>
    <w:autoRedefine/>
    <w:uiPriority w:val="99"/>
    <w:qFormat/>
    <w:rPr>
      <w:rFonts w:eastAsia="Times New Roman"/>
      <w:szCs w:val="24"/>
      <w:lang w:eastAsia="en-US"/>
    </w:rPr>
  </w:style>
  <w:style w:type="paragraph" w:customStyle="1" w:styleId="TH">
    <w:name w:val="TH"/>
    <w:basedOn w:val="a1"/>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5"/>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1"/>
    <w:next w:val="a1"/>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2"/>
    <w:link w:val="8"/>
    <w:autoRedefine/>
    <w:semiHidden/>
    <w:qFormat/>
    <w:rPr>
      <w:rFonts w:ascii="Arial" w:eastAsia="Times New Roman" w:hAnsi="Arial"/>
      <w:sz w:val="36"/>
      <w:lang w:val="en-GB" w:eastAsia="ja-JP"/>
    </w:rPr>
  </w:style>
  <w:style w:type="character" w:customStyle="1" w:styleId="9Char">
    <w:name w:val="标题 9 Char"/>
    <w:basedOn w:val="a2"/>
    <w:link w:val="9"/>
    <w:autoRedefine/>
    <w:semiHidden/>
    <w:qFormat/>
    <w:rPr>
      <w:rFonts w:ascii="Arial" w:eastAsia="Times New Roman" w:hAnsi="Arial"/>
      <w:sz w:val="36"/>
      <w:lang w:val="en-GB" w:eastAsia="ja-JP"/>
    </w:rPr>
  </w:style>
  <w:style w:type="character" w:customStyle="1" w:styleId="2Char">
    <w:name w:val="标题 2 Char"/>
    <w:basedOn w:val="a2"/>
    <w:link w:val="22"/>
    <w:autoRedefine/>
    <w:qFormat/>
    <w:rPr>
      <w:rFonts w:ascii="Arial" w:eastAsia="MS Mincho" w:hAnsi="Arial" w:cs="Arial"/>
      <w:b/>
      <w:bCs/>
      <w:iCs/>
      <w:szCs w:val="28"/>
    </w:rPr>
  </w:style>
  <w:style w:type="character" w:customStyle="1" w:styleId="4Char">
    <w:name w:val="标题 4 Char"/>
    <w:basedOn w:val="a2"/>
    <w:link w:val="40"/>
    <w:autoRedefine/>
    <w:qFormat/>
    <w:rPr>
      <w:rFonts w:eastAsia="MS Mincho"/>
      <w:b/>
      <w:bCs/>
      <w:sz w:val="28"/>
      <w:szCs w:val="28"/>
      <w:lang w:eastAsia="en-US"/>
    </w:rPr>
  </w:style>
  <w:style w:type="character" w:customStyle="1" w:styleId="6Char">
    <w:name w:val="标题 6 Char"/>
    <w:basedOn w:val="a2"/>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2"/>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2"/>
    <w:autoRedefine/>
    <w:uiPriority w:val="99"/>
    <w:semiHidden/>
    <w:unhideWhenUsed/>
    <w:qFormat/>
    <w:rPr>
      <w:color w:val="954F72"/>
      <w:u w:val="single"/>
    </w:rPr>
  </w:style>
  <w:style w:type="character" w:customStyle="1" w:styleId="4Char1">
    <w:name w:val="标题 4 Char1"/>
    <w:basedOn w:val="a2"/>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2"/>
    <w:autoRedefine/>
    <w:semiHidden/>
    <w:qFormat/>
    <w:rPr>
      <w:rFonts w:eastAsia="Times New Roman"/>
      <w:lang w:val="en-GB" w:eastAsia="ja-JP"/>
    </w:rPr>
  </w:style>
  <w:style w:type="character" w:customStyle="1" w:styleId="Char3">
    <w:name w:val="页脚 Char"/>
    <w:basedOn w:val="a2"/>
    <w:link w:val="ab"/>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2"/>
    <w:link w:val="33"/>
    <w:autoRedefine/>
    <w:qFormat/>
    <w:rPr>
      <w:rFonts w:eastAsia="Times New Roman"/>
      <w:sz w:val="16"/>
      <w:szCs w:val="16"/>
      <w:lang w:val="en-GB" w:eastAsia="ja-JP"/>
    </w:rPr>
  </w:style>
  <w:style w:type="character" w:customStyle="1" w:styleId="Char1">
    <w:name w:val="纯文本 Char"/>
    <w:basedOn w:val="a2"/>
    <w:link w:val="a9"/>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
    <w:autoRedefine/>
    <w:semiHidden/>
    <w:qFormat/>
    <w:rPr>
      <w:rFonts w:eastAsia="Times New Roman"/>
      <w:b/>
      <w:bCs/>
      <w:szCs w:val="24"/>
      <w:lang w:eastAsia="en-US"/>
    </w:rPr>
  </w:style>
  <w:style w:type="character" w:customStyle="1" w:styleId="Char2">
    <w:name w:val="批注框文本 Char"/>
    <w:basedOn w:val="a2"/>
    <w:link w:val="aa"/>
    <w:autoRedefine/>
    <w:semiHidden/>
    <w:qFormat/>
    <w:rPr>
      <w:rFonts w:eastAsia="Times New Roman"/>
      <w:sz w:val="18"/>
      <w:szCs w:val="18"/>
      <w:lang w:eastAsia="en-US"/>
    </w:rPr>
  </w:style>
  <w:style w:type="paragraph" w:customStyle="1" w:styleId="H6">
    <w:name w:val="H6"/>
    <w:basedOn w:val="50"/>
    <w:next w:val="a1"/>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1"/>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1"/>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1"/>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2"/>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2"/>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2"/>
    <w:autoRedefine/>
    <w:qFormat/>
  </w:style>
  <w:style w:type="character" w:customStyle="1" w:styleId="15">
    <w:name w:val="15"/>
    <w:basedOn w:val="a2"/>
    <w:autoRedefine/>
    <w:qFormat/>
    <w:rPr>
      <w:rFonts w:ascii="Calibri" w:hAnsi="Calibri" w:cs="Calibri" w:hint="default"/>
      <w:color w:val="0000FF"/>
      <w:u w:val="single"/>
    </w:rPr>
  </w:style>
  <w:style w:type="character" w:customStyle="1" w:styleId="cf01">
    <w:name w:val="cf01"/>
    <w:basedOn w:val="a2"/>
    <w:autoRedefine/>
    <w:qFormat/>
    <w:rPr>
      <w:rFonts w:ascii="Segoe UI" w:hAnsi="Segoe UI" w:cs="Segoe UI" w:hint="default"/>
      <w:sz w:val="18"/>
      <w:szCs w:val="18"/>
    </w:rPr>
  </w:style>
  <w:style w:type="character" w:customStyle="1" w:styleId="cf11">
    <w:name w:val="cf11"/>
    <w:basedOn w:val="a2"/>
    <w:autoRedefine/>
    <w:qFormat/>
    <w:rPr>
      <w:rFonts w:ascii="Segoe UI" w:hAnsi="Segoe UI" w:cs="Segoe UI" w:hint="default"/>
      <w:i/>
      <w:iCs/>
      <w:sz w:val="18"/>
      <w:szCs w:val="18"/>
    </w:rPr>
  </w:style>
  <w:style w:type="table" w:customStyle="1" w:styleId="14">
    <w:name w:val="网格型1"/>
    <w:basedOn w:val="a3"/>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2"/>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2"/>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2"/>
    <w:link w:val="1"/>
    <w:autoRedefine/>
    <w:qFormat/>
    <w:rPr>
      <w:rFonts w:ascii="Arial" w:eastAsia="Malgun Gothic" w:hAnsi="Arial" w:cs="Times New Roman" w:hint="default"/>
      <w:sz w:val="36"/>
      <w:szCs w:val="20"/>
      <w:lang w:val="en-US"/>
    </w:rPr>
  </w:style>
  <w:style w:type="paragraph" w:customStyle="1" w:styleId="Source">
    <w:name w:val="Source"/>
    <w:basedOn w:val="a1"/>
    <w:autoRedefine/>
    <w:qFormat/>
    <w:pPr>
      <w:spacing w:after="60"/>
      <w:ind w:left="1985" w:hanging="1985"/>
    </w:pPr>
    <w:rPr>
      <w:rFonts w:ascii="Arial" w:eastAsia="等线" w:hAnsi="Arial"/>
      <w:b/>
      <w:szCs w:val="20"/>
      <w:lang w:eastAsia="zh-CN"/>
    </w:rPr>
  </w:style>
  <w:style w:type="character" w:customStyle="1" w:styleId="afa">
    <w:name w:val="批注文字 字符"/>
    <w:rsid w:val="00D26C5D"/>
    <w:rPr>
      <w:rFonts w:ascii="Times" w:eastAsia="Batang" w:hAnsi="Times"/>
      <w:lang w:val="en-GB" w:eastAsia="en-US" w:bidi="ar-SA"/>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D26C5D"/>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basedOn w:val="a1"/>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1"/>
    <w:next w:val="a1"/>
    <w:link w:val="4Char"/>
    <w:qFormat/>
    <w:pPr>
      <w:keepNext/>
      <w:spacing w:before="240" w:after="60"/>
      <w:outlineLvl w:val="3"/>
    </w:pPr>
    <w:rPr>
      <w:rFonts w:eastAsia="MS Mincho"/>
      <w:b/>
      <w:bCs/>
      <w:sz w:val="28"/>
      <w:szCs w:val="28"/>
    </w:rPr>
  </w:style>
  <w:style w:type="paragraph" w:styleId="50">
    <w:name w:val="heading 5"/>
    <w:basedOn w:val="a1"/>
    <w:next w:val="a1"/>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autoRedefine/>
    <w:semiHidden/>
    <w:unhideWhenUsed/>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autoRedefine/>
    <w:qFormat/>
    <w:pPr>
      <w:ind w:leftChars="400" w:left="100" w:hangingChars="200" w:hanging="200"/>
      <w:contextualSpacing/>
    </w:pPr>
  </w:style>
  <w:style w:type="paragraph" w:styleId="70">
    <w:name w:val="toc 7"/>
    <w:basedOn w:val="60"/>
    <w:next w:val="a1"/>
    <w:autoRedefine/>
    <w:uiPriority w:val="39"/>
    <w:unhideWhenUsed/>
    <w:qFormat/>
    <w:pPr>
      <w:ind w:left="2268" w:hanging="2268"/>
    </w:pPr>
  </w:style>
  <w:style w:type="paragraph" w:styleId="60">
    <w:name w:val="toc 6"/>
    <w:basedOn w:val="51"/>
    <w:next w:val="a1"/>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5"/>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5">
    <w:name w:val="List"/>
    <w:basedOn w:val="a1"/>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5"/>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6">
    <w:name w:val="caption"/>
    <w:basedOn w:val="a1"/>
    <w:next w:val="a1"/>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1"/>
    <w:autoRedefine/>
    <w:semiHidden/>
    <w:qFormat/>
    <w:pPr>
      <w:shd w:val="clear" w:color="auto" w:fill="000080"/>
    </w:pPr>
  </w:style>
  <w:style w:type="paragraph" w:styleId="a8">
    <w:name w:val="annotation text"/>
    <w:basedOn w:val="a1"/>
    <w:link w:val="Char0"/>
    <w:autoRedefine/>
    <w:qFormat/>
  </w:style>
  <w:style w:type="paragraph" w:styleId="33">
    <w:name w:val="Body Text 3"/>
    <w:basedOn w:val="a1"/>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5"/>
    <w:autoRedefine/>
    <w:qFormat/>
    <w:pPr>
      <w:numPr>
        <w:numId w:val="8"/>
      </w:numPr>
      <w:spacing w:before="180"/>
    </w:pPr>
    <w:rPr>
      <w:rFonts w:ascii="Arial" w:hAnsi="Arial"/>
      <w:sz w:val="22"/>
      <w:szCs w:val="20"/>
    </w:rPr>
  </w:style>
  <w:style w:type="paragraph" w:styleId="a9">
    <w:name w:val="Plain Text"/>
    <w:basedOn w:val="a1"/>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a">
    <w:name w:val="Balloon Text"/>
    <w:basedOn w:val="a1"/>
    <w:link w:val="Char2"/>
    <w:autoRedefine/>
    <w:semiHidden/>
    <w:qFormat/>
    <w:rPr>
      <w:sz w:val="18"/>
      <w:szCs w:val="18"/>
    </w:rPr>
  </w:style>
  <w:style w:type="paragraph" w:styleId="ab">
    <w:name w:val="footer"/>
    <w:basedOn w:val="a1"/>
    <w:link w:val="Char3"/>
    <w:autoRedefine/>
    <w:qFormat/>
    <w:pPr>
      <w:tabs>
        <w:tab w:val="center" w:pos="4153"/>
        <w:tab w:val="right" w:pos="8306"/>
      </w:tabs>
      <w:snapToGrid w:val="0"/>
    </w:pPr>
    <w:rPr>
      <w:sz w:val="18"/>
      <w:szCs w:val="18"/>
    </w:rPr>
  </w:style>
  <w:style w:type="paragraph" w:styleId="ac">
    <w:name w:val="header"/>
    <w:basedOn w:val="a1"/>
    <w:link w:val="Char4"/>
    <w:autoRedefine/>
    <w:qFormat/>
    <w:pPr>
      <w:tabs>
        <w:tab w:val="center" w:pos="4536"/>
        <w:tab w:val="right" w:pos="9072"/>
      </w:tabs>
    </w:pPr>
    <w:rPr>
      <w:rFonts w:ascii="Arial" w:eastAsia="MS Mincho" w:hAnsi="Arial"/>
      <w:b/>
    </w:rPr>
  </w:style>
  <w:style w:type="paragraph" w:styleId="ad">
    <w:name w:val="footnote text"/>
    <w:basedOn w:val="a1"/>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e">
    <w:name w:val="Normal (Web)"/>
    <w:basedOn w:val="a1"/>
    <w:autoRedefine/>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
    <w:name w:val="annotation subject"/>
    <w:basedOn w:val="a8"/>
    <w:next w:val="a8"/>
    <w:link w:val="Char6"/>
    <w:autoRedefine/>
    <w:semiHidden/>
    <w:qFormat/>
    <w:rPr>
      <w:b/>
      <w:bCs/>
    </w:rPr>
  </w:style>
  <w:style w:type="table" w:styleId="af0">
    <w:name w:val="Table Grid"/>
    <w:basedOn w:val="a3"/>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3"/>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3"/>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2"/>
    <w:autoRedefine/>
    <w:uiPriority w:val="22"/>
    <w:qFormat/>
    <w:rPr>
      <w:b/>
      <w:bCs/>
    </w:rPr>
  </w:style>
  <w:style w:type="character" w:styleId="af2">
    <w:name w:val="page number"/>
    <w:basedOn w:val="a2"/>
    <w:autoRedefine/>
    <w:qFormat/>
  </w:style>
  <w:style w:type="character" w:styleId="af3">
    <w:name w:val="FollowedHyperlink"/>
    <w:basedOn w:val="a2"/>
    <w:autoRedefine/>
    <w:qFormat/>
    <w:rPr>
      <w:color w:val="800080" w:themeColor="followedHyperlink"/>
      <w:u w:val="single"/>
    </w:rPr>
  </w:style>
  <w:style w:type="character" w:styleId="af4">
    <w:name w:val="Emphasis"/>
    <w:basedOn w:val="a2"/>
    <w:autoRedefine/>
    <w:uiPriority w:val="20"/>
    <w:qFormat/>
    <w:rPr>
      <w:color w:val="CC0000"/>
    </w:rPr>
  </w:style>
  <w:style w:type="character" w:styleId="af5">
    <w:name w:val="Hyperlink"/>
    <w:basedOn w:val="a2"/>
    <w:autoRedefine/>
    <w:unhideWhenUsed/>
    <w:qFormat/>
    <w:rPr>
      <w:color w:val="0000FF"/>
      <w:u w:val="single"/>
    </w:rPr>
  </w:style>
  <w:style w:type="character" w:styleId="af6">
    <w:name w:val="annotation reference"/>
    <w:autoRedefine/>
    <w:qFormat/>
    <w:rPr>
      <w:sz w:val="21"/>
      <w:szCs w:val="21"/>
    </w:rPr>
  </w:style>
  <w:style w:type="character" w:styleId="af7">
    <w:name w:val="footnote reference"/>
    <w:basedOn w:val="a2"/>
    <w:autoRedefine/>
    <w:qFormat/>
    <w:rPr>
      <w:vertAlign w:val="superscript"/>
    </w:rPr>
  </w:style>
  <w:style w:type="character" w:customStyle="1" w:styleId="Char">
    <w:name w:val="题注 Char"/>
    <w:link w:val="a6"/>
    <w:autoRedefine/>
    <w:qFormat/>
    <w:rPr>
      <w:lang w:val="en-GB" w:eastAsia="en-US" w:bidi="ar-SA"/>
    </w:rPr>
  </w:style>
  <w:style w:type="paragraph" w:styleId="af8">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
    <w:basedOn w:val="a1"/>
    <w:link w:val="Char7"/>
    <w:autoRedefine/>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1"/>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autoRedefine/>
    <w:uiPriority w:val="34"/>
    <w:qFormat/>
    <w:rPr>
      <w:rFonts w:eastAsia="MS Mincho"/>
      <w:lang w:val="en-GB" w:eastAsia="en-US"/>
    </w:rPr>
  </w:style>
  <w:style w:type="character" w:styleId="af9">
    <w:name w:val="Placeholder Text"/>
    <w:basedOn w:val="a2"/>
    <w:autoRedefine/>
    <w:uiPriority w:val="99"/>
    <w:semiHidden/>
    <w:qFormat/>
    <w:rPr>
      <w:color w:val="808080"/>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2"/>
    <w:link w:val="ad"/>
    <w:autoRedefine/>
    <w:qFormat/>
    <w:rPr>
      <w:rFonts w:eastAsia="Times New Roman"/>
      <w:lang w:eastAsia="en-US"/>
    </w:rPr>
  </w:style>
  <w:style w:type="character" w:customStyle="1" w:styleId="1Char">
    <w:name w:val="标题 1 Char"/>
    <w:basedOn w:val="a2"/>
    <w:autoRedefine/>
    <w:qFormat/>
    <w:rPr>
      <w:rFonts w:ascii="Arial" w:eastAsia="宋体" w:hAnsi="Arial" w:cs="Arial"/>
      <w:b/>
      <w:bCs/>
      <w:kern w:val="32"/>
      <w:sz w:val="28"/>
      <w:szCs w:val="32"/>
    </w:rPr>
  </w:style>
  <w:style w:type="character" w:customStyle="1" w:styleId="Char4">
    <w:name w:val="页眉 Char"/>
    <w:basedOn w:val="a2"/>
    <w:link w:val="ac"/>
    <w:autoRedefine/>
    <w:qFormat/>
    <w:rPr>
      <w:rFonts w:ascii="Arial" w:eastAsia="MS Mincho" w:hAnsi="Arial"/>
      <w:b/>
      <w:szCs w:val="24"/>
      <w:lang w:eastAsia="en-US"/>
    </w:rPr>
  </w:style>
  <w:style w:type="character" w:customStyle="1" w:styleId="opdict3font241">
    <w:name w:val="op_dict3_font241"/>
    <w:basedOn w:val="a2"/>
    <w:autoRedefine/>
    <w:qFormat/>
    <w:rPr>
      <w:rFonts w:ascii="Arial" w:hAnsi="Arial" w:cs="Arial" w:hint="default"/>
      <w:sz w:val="22"/>
      <w:szCs w:val="22"/>
    </w:rPr>
  </w:style>
  <w:style w:type="paragraph" w:customStyle="1" w:styleId="Doc-title">
    <w:name w:val="Doc-title"/>
    <w:basedOn w:val="a1"/>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2"/>
    <w:autoRedefine/>
    <w:qFormat/>
    <w:rPr>
      <w:color w:val="999999"/>
    </w:rPr>
  </w:style>
  <w:style w:type="character" w:customStyle="1" w:styleId="opdicttext22">
    <w:name w:val="op_dict_text22"/>
    <w:basedOn w:val="a2"/>
    <w:autoRedefine/>
    <w:qFormat/>
  </w:style>
  <w:style w:type="paragraph" w:customStyle="1" w:styleId="3GPPHeader">
    <w:name w:val="3GPP_Header"/>
    <w:basedOn w:val="a1"/>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1"/>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1"/>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1"/>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2"/>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2"/>
    <w:link w:val="a8"/>
    <w:autoRedefine/>
    <w:uiPriority w:val="99"/>
    <w:qFormat/>
    <w:rPr>
      <w:rFonts w:eastAsia="Times New Roman"/>
      <w:szCs w:val="24"/>
      <w:lang w:eastAsia="en-US"/>
    </w:rPr>
  </w:style>
  <w:style w:type="paragraph" w:customStyle="1" w:styleId="TH">
    <w:name w:val="TH"/>
    <w:basedOn w:val="a1"/>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5"/>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1"/>
    <w:next w:val="a1"/>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2"/>
    <w:link w:val="8"/>
    <w:autoRedefine/>
    <w:semiHidden/>
    <w:qFormat/>
    <w:rPr>
      <w:rFonts w:ascii="Arial" w:eastAsia="Times New Roman" w:hAnsi="Arial"/>
      <w:sz w:val="36"/>
      <w:lang w:val="en-GB" w:eastAsia="ja-JP"/>
    </w:rPr>
  </w:style>
  <w:style w:type="character" w:customStyle="1" w:styleId="9Char">
    <w:name w:val="标题 9 Char"/>
    <w:basedOn w:val="a2"/>
    <w:link w:val="9"/>
    <w:autoRedefine/>
    <w:semiHidden/>
    <w:qFormat/>
    <w:rPr>
      <w:rFonts w:ascii="Arial" w:eastAsia="Times New Roman" w:hAnsi="Arial"/>
      <w:sz w:val="36"/>
      <w:lang w:val="en-GB" w:eastAsia="ja-JP"/>
    </w:rPr>
  </w:style>
  <w:style w:type="character" w:customStyle="1" w:styleId="2Char">
    <w:name w:val="标题 2 Char"/>
    <w:basedOn w:val="a2"/>
    <w:link w:val="22"/>
    <w:autoRedefine/>
    <w:qFormat/>
    <w:rPr>
      <w:rFonts w:ascii="Arial" w:eastAsia="MS Mincho" w:hAnsi="Arial" w:cs="Arial"/>
      <w:b/>
      <w:bCs/>
      <w:iCs/>
      <w:szCs w:val="28"/>
    </w:rPr>
  </w:style>
  <w:style w:type="character" w:customStyle="1" w:styleId="4Char">
    <w:name w:val="标题 4 Char"/>
    <w:basedOn w:val="a2"/>
    <w:link w:val="40"/>
    <w:autoRedefine/>
    <w:qFormat/>
    <w:rPr>
      <w:rFonts w:eastAsia="MS Mincho"/>
      <w:b/>
      <w:bCs/>
      <w:sz w:val="28"/>
      <w:szCs w:val="28"/>
      <w:lang w:eastAsia="en-US"/>
    </w:rPr>
  </w:style>
  <w:style w:type="character" w:customStyle="1" w:styleId="6Char">
    <w:name w:val="标题 6 Char"/>
    <w:basedOn w:val="a2"/>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2"/>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2"/>
    <w:autoRedefine/>
    <w:uiPriority w:val="99"/>
    <w:semiHidden/>
    <w:unhideWhenUsed/>
    <w:qFormat/>
    <w:rPr>
      <w:color w:val="954F72"/>
      <w:u w:val="single"/>
    </w:rPr>
  </w:style>
  <w:style w:type="character" w:customStyle="1" w:styleId="4Char1">
    <w:name w:val="标题 4 Char1"/>
    <w:basedOn w:val="a2"/>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2"/>
    <w:autoRedefine/>
    <w:semiHidden/>
    <w:qFormat/>
    <w:rPr>
      <w:rFonts w:eastAsia="Times New Roman"/>
      <w:lang w:val="en-GB" w:eastAsia="ja-JP"/>
    </w:rPr>
  </w:style>
  <w:style w:type="character" w:customStyle="1" w:styleId="Char3">
    <w:name w:val="页脚 Char"/>
    <w:basedOn w:val="a2"/>
    <w:link w:val="ab"/>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2"/>
    <w:link w:val="33"/>
    <w:autoRedefine/>
    <w:qFormat/>
    <w:rPr>
      <w:rFonts w:eastAsia="Times New Roman"/>
      <w:sz w:val="16"/>
      <w:szCs w:val="16"/>
      <w:lang w:val="en-GB" w:eastAsia="ja-JP"/>
    </w:rPr>
  </w:style>
  <w:style w:type="character" w:customStyle="1" w:styleId="Char1">
    <w:name w:val="纯文本 Char"/>
    <w:basedOn w:val="a2"/>
    <w:link w:val="a9"/>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
    <w:autoRedefine/>
    <w:semiHidden/>
    <w:qFormat/>
    <w:rPr>
      <w:rFonts w:eastAsia="Times New Roman"/>
      <w:b/>
      <w:bCs/>
      <w:szCs w:val="24"/>
      <w:lang w:eastAsia="en-US"/>
    </w:rPr>
  </w:style>
  <w:style w:type="character" w:customStyle="1" w:styleId="Char2">
    <w:name w:val="批注框文本 Char"/>
    <w:basedOn w:val="a2"/>
    <w:link w:val="aa"/>
    <w:autoRedefine/>
    <w:semiHidden/>
    <w:qFormat/>
    <w:rPr>
      <w:rFonts w:eastAsia="Times New Roman"/>
      <w:sz w:val="18"/>
      <w:szCs w:val="18"/>
      <w:lang w:eastAsia="en-US"/>
    </w:rPr>
  </w:style>
  <w:style w:type="paragraph" w:customStyle="1" w:styleId="H6">
    <w:name w:val="H6"/>
    <w:basedOn w:val="50"/>
    <w:next w:val="a1"/>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1"/>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1"/>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1"/>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2"/>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2"/>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2"/>
    <w:autoRedefine/>
    <w:qFormat/>
  </w:style>
  <w:style w:type="character" w:customStyle="1" w:styleId="15">
    <w:name w:val="15"/>
    <w:basedOn w:val="a2"/>
    <w:autoRedefine/>
    <w:qFormat/>
    <w:rPr>
      <w:rFonts w:ascii="Calibri" w:hAnsi="Calibri" w:cs="Calibri" w:hint="default"/>
      <w:color w:val="0000FF"/>
      <w:u w:val="single"/>
    </w:rPr>
  </w:style>
  <w:style w:type="character" w:customStyle="1" w:styleId="cf01">
    <w:name w:val="cf01"/>
    <w:basedOn w:val="a2"/>
    <w:autoRedefine/>
    <w:qFormat/>
    <w:rPr>
      <w:rFonts w:ascii="Segoe UI" w:hAnsi="Segoe UI" w:cs="Segoe UI" w:hint="default"/>
      <w:sz w:val="18"/>
      <w:szCs w:val="18"/>
    </w:rPr>
  </w:style>
  <w:style w:type="character" w:customStyle="1" w:styleId="cf11">
    <w:name w:val="cf11"/>
    <w:basedOn w:val="a2"/>
    <w:autoRedefine/>
    <w:qFormat/>
    <w:rPr>
      <w:rFonts w:ascii="Segoe UI" w:hAnsi="Segoe UI" w:cs="Segoe UI" w:hint="default"/>
      <w:i/>
      <w:iCs/>
      <w:sz w:val="18"/>
      <w:szCs w:val="18"/>
    </w:rPr>
  </w:style>
  <w:style w:type="table" w:customStyle="1" w:styleId="14">
    <w:name w:val="网格型1"/>
    <w:basedOn w:val="a3"/>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2"/>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2"/>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2"/>
    <w:link w:val="1"/>
    <w:autoRedefine/>
    <w:qFormat/>
    <w:rPr>
      <w:rFonts w:ascii="Arial" w:eastAsia="Malgun Gothic" w:hAnsi="Arial" w:cs="Times New Roman" w:hint="default"/>
      <w:sz w:val="36"/>
      <w:szCs w:val="20"/>
      <w:lang w:val="en-US"/>
    </w:rPr>
  </w:style>
  <w:style w:type="paragraph" w:customStyle="1" w:styleId="Source">
    <w:name w:val="Source"/>
    <w:basedOn w:val="a1"/>
    <w:autoRedefine/>
    <w:qFormat/>
    <w:pPr>
      <w:spacing w:after="60"/>
      <w:ind w:left="1985" w:hanging="1985"/>
    </w:pPr>
    <w:rPr>
      <w:rFonts w:ascii="Arial" w:eastAsia="等线" w:hAnsi="Arial"/>
      <w:b/>
      <w:szCs w:val="20"/>
      <w:lang w:eastAsia="zh-CN"/>
    </w:rPr>
  </w:style>
  <w:style w:type="character" w:customStyle="1" w:styleId="afa">
    <w:name w:val="批注文字 字符"/>
    <w:rsid w:val="00D26C5D"/>
    <w:rPr>
      <w:rFonts w:ascii="Times" w:eastAsia="Batang" w:hAnsi="Times"/>
      <w:lang w:val="en-GB" w:eastAsia="en-US" w:bidi="ar-SA"/>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D26C5D"/>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66B48-AEFD-40D1-9081-B98D91E8C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6</Pages>
  <Words>2103</Words>
  <Characters>11992</Characters>
  <Application>Microsoft Office Word</Application>
  <DocSecurity>0</DocSecurity>
  <Lines>99</Lines>
  <Paragraphs>28</Paragraphs>
  <ScaleCrop>false</ScaleCrop>
  <Company>DaTang Mobile</Company>
  <LinksUpToDate>false</LinksUpToDate>
  <CharactersWithSpaces>14067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133</cp:revision>
  <cp:lastPrinted>2007-08-29T03:45:00Z</cp:lastPrinted>
  <dcterms:created xsi:type="dcterms:W3CDTF">2024-08-07T07:50:00Z</dcterms:created>
  <dcterms:modified xsi:type="dcterms:W3CDTF">2024-11-08T01:45:00Z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A3397A7F0AE5466884EDDE437755A9FE_13</vt:lpwstr>
  </property>
</Properties>
</file>